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D726" w14:textId="77777777" w:rsidR="00E13C92" w:rsidRDefault="00E13C92" w:rsidP="00F816D5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36F9828C" w14:textId="77777777" w:rsidR="00E13C92" w:rsidRDefault="00E13C92" w:rsidP="00F816D5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46969A02" w14:textId="77777777" w:rsidR="000431C5" w:rsidRDefault="000431C5" w:rsidP="00F816D5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1E8DD6E5" w14:textId="2BCBDAD3" w:rsidR="00DE1F65" w:rsidRPr="00DE1F65" w:rsidRDefault="00DE1F65" w:rsidP="00F816D5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DE1F65">
        <w:rPr>
          <w:rFonts w:ascii="Verdana" w:hAnsi="Verdana"/>
          <w:b/>
          <w:sz w:val="20"/>
          <w:szCs w:val="20"/>
          <w:u w:val="single"/>
        </w:rPr>
        <w:t>OPIS PRZEDMIOTU ZAMÓWIENIA</w:t>
      </w:r>
    </w:p>
    <w:p w14:paraId="4279C597" w14:textId="77777777" w:rsidR="00DE1F65" w:rsidRDefault="00DE1F65" w:rsidP="00F816D5">
      <w:pPr>
        <w:spacing w:after="0" w:line="276" w:lineRule="auto"/>
        <w:rPr>
          <w:rFonts w:ascii="Verdana" w:hAnsi="Verdana"/>
          <w:b/>
          <w:sz w:val="20"/>
          <w:szCs w:val="20"/>
        </w:rPr>
      </w:pPr>
    </w:p>
    <w:p w14:paraId="73ABD2A9" w14:textId="77777777" w:rsidR="0002554F" w:rsidRDefault="0002554F" w:rsidP="00F816D5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3A34D8D9" w14:textId="4FFEE456" w:rsidR="00BC4C6D" w:rsidRDefault="00DB3D0F" w:rsidP="00F92C71">
      <w:pPr>
        <w:pStyle w:val="Tekstpodstawowy"/>
        <w:numPr>
          <w:ilvl w:val="0"/>
          <w:numId w:val="1"/>
        </w:numPr>
        <w:spacing w:line="276" w:lineRule="auto"/>
        <w:ind w:right="-425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PRZEDMIOT ZAMÓWIENIA</w:t>
      </w:r>
    </w:p>
    <w:p w14:paraId="781D1B50" w14:textId="77777777" w:rsidR="000431C5" w:rsidRPr="000431C5" w:rsidRDefault="000431C5" w:rsidP="000431C5">
      <w:pPr>
        <w:pStyle w:val="Akapitzlist"/>
        <w:ind w:left="360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0431C5">
        <w:rPr>
          <w:rFonts w:ascii="Verdana" w:eastAsia="Times New Roman" w:hAnsi="Verdana" w:cs="Times New Roman"/>
          <w:b/>
          <w:bCs/>
          <w:w w:val="101"/>
          <w:sz w:val="20"/>
          <w:szCs w:val="20"/>
          <w:lang w:eastAsia="ar-SA"/>
        </w:rPr>
        <w:t>„</w:t>
      </w:r>
      <w:r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Remont obróbek blacharskich ( rynny, rury spustowe), podsufitki w ZOS Okuninka przy ul. Turystycznej 186, wymiana pokrycia dachowego na budynku garażowo- gospodarczym oraz remont budynku śmietnika – dz. Nr ew. 463</w:t>
      </w:r>
      <w:r w:rsidRPr="000431C5">
        <w:rPr>
          <w:rFonts w:ascii="Verdana" w:eastAsia="Times New Roman" w:hAnsi="Verdana" w:cs="Times New Roman"/>
          <w:b/>
          <w:bCs/>
          <w:w w:val="101"/>
          <w:sz w:val="20"/>
          <w:szCs w:val="20"/>
          <w:lang w:eastAsia="ar-SA"/>
        </w:rPr>
        <w:t>”</w:t>
      </w:r>
    </w:p>
    <w:p w14:paraId="008AA77D" w14:textId="77777777" w:rsidR="000431C5" w:rsidRPr="00BC4C6D" w:rsidRDefault="000431C5" w:rsidP="000431C5">
      <w:pPr>
        <w:pStyle w:val="Tekstpodstawowy"/>
        <w:spacing w:line="276" w:lineRule="auto"/>
        <w:ind w:left="360" w:right="-425"/>
        <w:jc w:val="both"/>
        <w:rPr>
          <w:rFonts w:ascii="Verdana" w:hAnsi="Verdana"/>
          <w:b/>
          <w:sz w:val="20"/>
        </w:rPr>
      </w:pPr>
    </w:p>
    <w:p w14:paraId="15D8F2AB" w14:textId="77777777" w:rsidR="00BC4C6D" w:rsidRDefault="00DB3D0F" w:rsidP="00F92C71">
      <w:pPr>
        <w:pStyle w:val="Tekstpodstawowy"/>
        <w:numPr>
          <w:ilvl w:val="0"/>
          <w:numId w:val="1"/>
        </w:numPr>
        <w:spacing w:before="200" w:line="276" w:lineRule="auto"/>
        <w:ind w:right="-425"/>
        <w:jc w:val="both"/>
        <w:rPr>
          <w:rFonts w:ascii="Verdana" w:hAnsi="Verdana"/>
          <w:b/>
          <w:bCs/>
          <w:caps/>
          <w:sz w:val="20"/>
        </w:rPr>
      </w:pPr>
      <w:r>
        <w:rPr>
          <w:rFonts w:ascii="Verdana" w:hAnsi="Verdana"/>
          <w:b/>
          <w:sz w:val="20"/>
        </w:rPr>
        <w:t>CZAS REALIZACJI ZAMÓWIENIA</w:t>
      </w:r>
    </w:p>
    <w:p w14:paraId="3EE240F8" w14:textId="66D22B8F" w:rsidR="008B7898" w:rsidRPr="00AD248A" w:rsidRDefault="00AD248A" w:rsidP="00F816D5">
      <w:pPr>
        <w:pStyle w:val="Default"/>
        <w:spacing w:line="276" w:lineRule="auto"/>
        <w:jc w:val="both"/>
        <w:rPr>
          <w:rFonts w:ascii="Verdana" w:hAnsi="Verdana" w:cs="Verdana"/>
          <w:color w:val="auto"/>
          <w:sz w:val="20"/>
          <w:szCs w:val="20"/>
        </w:rPr>
      </w:pPr>
      <w:r w:rsidRPr="00AD248A">
        <w:rPr>
          <w:rFonts w:ascii="Verdana" w:hAnsi="Verdana"/>
          <w:sz w:val="20"/>
          <w:szCs w:val="20"/>
        </w:rPr>
        <w:t xml:space="preserve">Zamawiający wymaga wykonania zamówienia w terminie maksymalnie </w:t>
      </w:r>
      <w:r w:rsidR="007C592E">
        <w:rPr>
          <w:rFonts w:ascii="Verdana" w:hAnsi="Verdana"/>
          <w:sz w:val="20"/>
          <w:szCs w:val="20"/>
        </w:rPr>
        <w:t xml:space="preserve">do </w:t>
      </w:r>
      <w:r w:rsidR="006E0C34">
        <w:rPr>
          <w:rFonts w:ascii="Verdana" w:hAnsi="Verdana"/>
          <w:b/>
          <w:sz w:val="20"/>
          <w:szCs w:val="20"/>
        </w:rPr>
        <w:t>29</w:t>
      </w:r>
      <w:r w:rsidR="007C592E">
        <w:rPr>
          <w:rFonts w:ascii="Verdana" w:hAnsi="Verdana"/>
          <w:b/>
          <w:sz w:val="20"/>
          <w:szCs w:val="20"/>
        </w:rPr>
        <w:t>.05.202</w:t>
      </w:r>
      <w:r w:rsidR="000431C5">
        <w:rPr>
          <w:rFonts w:ascii="Verdana" w:hAnsi="Verdana"/>
          <w:b/>
          <w:sz w:val="20"/>
          <w:szCs w:val="20"/>
        </w:rPr>
        <w:t>6</w:t>
      </w:r>
      <w:r w:rsidR="007C592E">
        <w:rPr>
          <w:rFonts w:ascii="Verdana" w:hAnsi="Verdana"/>
          <w:b/>
          <w:sz w:val="20"/>
          <w:szCs w:val="20"/>
        </w:rPr>
        <w:t xml:space="preserve"> r.</w:t>
      </w:r>
      <w:r w:rsidR="003138D1">
        <w:rPr>
          <w:rFonts w:ascii="Verdana" w:hAnsi="Verdana"/>
          <w:b/>
          <w:sz w:val="20"/>
          <w:szCs w:val="20"/>
        </w:rPr>
        <w:t xml:space="preserve"> </w:t>
      </w:r>
      <w:r w:rsidR="0049723E">
        <w:rPr>
          <w:rFonts w:ascii="Verdana" w:hAnsi="Verdana"/>
          <w:sz w:val="20"/>
          <w:szCs w:val="20"/>
        </w:rPr>
        <w:t>,</w:t>
      </w:r>
      <w:r w:rsidR="00DB744E">
        <w:rPr>
          <w:rFonts w:ascii="Verdana" w:hAnsi="Verdana"/>
          <w:sz w:val="20"/>
          <w:szCs w:val="20"/>
        </w:rPr>
        <w:t xml:space="preserve"> przy czym </w:t>
      </w:r>
      <w:r w:rsidR="0049723E">
        <w:rPr>
          <w:rFonts w:ascii="Verdana" w:hAnsi="Verdana"/>
          <w:sz w:val="20"/>
          <w:szCs w:val="20"/>
        </w:rPr>
        <w:t xml:space="preserve">rozpoczęcie robót nastąpi </w:t>
      </w:r>
      <w:r w:rsidR="00DB744E">
        <w:rPr>
          <w:rFonts w:ascii="Verdana" w:hAnsi="Verdana"/>
          <w:sz w:val="20"/>
          <w:szCs w:val="20"/>
        </w:rPr>
        <w:t>w terminie</w:t>
      </w:r>
      <w:r w:rsidR="0049723E">
        <w:rPr>
          <w:rFonts w:ascii="Verdana" w:hAnsi="Verdana"/>
          <w:sz w:val="20"/>
          <w:szCs w:val="20"/>
        </w:rPr>
        <w:t xml:space="preserve"> </w:t>
      </w:r>
      <w:r w:rsidR="003138D1">
        <w:rPr>
          <w:rFonts w:ascii="Verdana" w:hAnsi="Verdana"/>
          <w:sz w:val="20"/>
          <w:szCs w:val="20"/>
        </w:rPr>
        <w:t xml:space="preserve">wskazanym w protokole przekazania terenu robót, lecz nie później niż w terminie do </w:t>
      </w:r>
      <w:r w:rsidR="00E13C92">
        <w:rPr>
          <w:rFonts w:ascii="Verdana" w:hAnsi="Verdana"/>
          <w:sz w:val="20"/>
          <w:szCs w:val="20"/>
        </w:rPr>
        <w:t>5</w:t>
      </w:r>
      <w:r w:rsidR="0049723E">
        <w:rPr>
          <w:rFonts w:ascii="Verdana" w:hAnsi="Verdana"/>
          <w:sz w:val="20"/>
          <w:szCs w:val="20"/>
        </w:rPr>
        <w:t xml:space="preserve"> dni od </w:t>
      </w:r>
      <w:r w:rsidR="00ED7063">
        <w:rPr>
          <w:rFonts w:ascii="Verdana" w:hAnsi="Verdana"/>
          <w:sz w:val="20"/>
          <w:szCs w:val="20"/>
        </w:rPr>
        <w:t>dn</w:t>
      </w:r>
      <w:r w:rsidR="009B6848">
        <w:rPr>
          <w:rFonts w:ascii="Verdana" w:hAnsi="Verdana"/>
          <w:sz w:val="20"/>
          <w:szCs w:val="20"/>
        </w:rPr>
        <w:t>ia podpisania</w:t>
      </w:r>
      <w:r w:rsidR="0049723E">
        <w:rPr>
          <w:rFonts w:ascii="Verdana" w:hAnsi="Verdana"/>
          <w:sz w:val="20"/>
          <w:szCs w:val="20"/>
        </w:rPr>
        <w:t xml:space="preserve"> umowy</w:t>
      </w:r>
      <w:r w:rsidRPr="00AD248A">
        <w:rPr>
          <w:rFonts w:ascii="Verdana" w:hAnsi="Verdana"/>
          <w:sz w:val="20"/>
          <w:szCs w:val="20"/>
        </w:rPr>
        <w:t>.</w:t>
      </w:r>
    </w:p>
    <w:p w14:paraId="4077A006" w14:textId="77777777" w:rsidR="00E13C92" w:rsidRDefault="00E13C92" w:rsidP="00E13C92">
      <w:pPr>
        <w:pStyle w:val="Default"/>
        <w:spacing w:line="276" w:lineRule="auto"/>
        <w:jc w:val="both"/>
        <w:rPr>
          <w:rFonts w:ascii="Verdana" w:hAnsi="Verdana" w:cs="Verdana"/>
          <w:color w:val="auto"/>
          <w:sz w:val="20"/>
          <w:szCs w:val="20"/>
        </w:rPr>
      </w:pPr>
      <w:r w:rsidRPr="00957AD4">
        <w:rPr>
          <w:rFonts w:ascii="Verdana" w:hAnsi="Verdana" w:cs="Arial"/>
          <w:color w:val="1C1C1C"/>
          <w:kern w:val="2"/>
          <w:sz w:val="20"/>
        </w:rPr>
        <w:t xml:space="preserve">Przez wykonanie przedmiotu zamówienia należy rozumieć wykonanie robót oraz ich odbiór ostateczny przez Zamawiającego. </w:t>
      </w:r>
    </w:p>
    <w:p w14:paraId="08E34270" w14:textId="77777777" w:rsidR="00804090" w:rsidRDefault="00804090" w:rsidP="00F816D5">
      <w:pPr>
        <w:pStyle w:val="Default"/>
        <w:spacing w:line="276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4D5C1984" w14:textId="77777777" w:rsidR="00897D0A" w:rsidRPr="00897D0A" w:rsidRDefault="00DB3D0F" w:rsidP="00897D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b/>
          <w:bCs/>
          <w:caps/>
          <w:sz w:val="20"/>
        </w:rPr>
      </w:pPr>
      <w:r>
        <w:rPr>
          <w:rFonts w:ascii="Verdana" w:hAnsi="Verdana"/>
          <w:b/>
          <w:sz w:val="20"/>
        </w:rPr>
        <w:t>ZAKRES USŁUGI</w:t>
      </w:r>
      <w:r w:rsidR="00AE479E">
        <w:rPr>
          <w:rFonts w:ascii="Verdana" w:hAnsi="Verdana"/>
          <w:b/>
          <w:sz w:val="20"/>
        </w:rPr>
        <w:t xml:space="preserve"> </w:t>
      </w:r>
    </w:p>
    <w:p w14:paraId="0A80A882" w14:textId="09569B22" w:rsidR="00C24EFA" w:rsidRPr="003E7F14" w:rsidRDefault="00AE479E" w:rsidP="0049723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Verdana" w:hAnsi="Verdana"/>
          <w:b/>
          <w:bCs/>
          <w:caps/>
          <w:sz w:val="20"/>
        </w:rPr>
      </w:pPr>
      <w:r w:rsidRPr="00897D0A">
        <w:rPr>
          <w:rFonts w:ascii="Verdana" w:eastAsia="Microsoft Sans Serif" w:hAnsi="Verdana" w:cs="Microsoft Sans Serif"/>
          <w:sz w:val="20"/>
          <w:szCs w:val="20"/>
        </w:rPr>
        <w:t xml:space="preserve">Roboty </w:t>
      </w:r>
      <w:r w:rsidR="00085782">
        <w:rPr>
          <w:rFonts w:ascii="Verdana" w:eastAsia="Microsoft Sans Serif" w:hAnsi="Verdana" w:cs="Microsoft Sans Serif"/>
          <w:sz w:val="20"/>
          <w:szCs w:val="20"/>
        </w:rPr>
        <w:t xml:space="preserve">w branży </w:t>
      </w:r>
      <w:r w:rsidRPr="00897D0A">
        <w:rPr>
          <w:rFonts w:ascii="Verdana" w:eastAsia="Microsoft Sans Serif" w:hAnsi="Verdana" w:cs="Microsoft Sans Serif"/>
          <w:sz w:val="20"/>
          <w:szCs w:val="20"/>
        </w:rPr>
        <w:t>budowlane</w:t>
      </w:r>
      <w:r w:rsidR="00085782">
        <w:rPr>
          <w:rFonts w:ascii="Verdana" w:eastAsia="Microsoft Sans Serif" w:hAnsi="Verdana" w:cs="Microsoft Sans Serif"/>
          <w:sz w:val="20"/>
          <w:szCs w:val="20"/>
        </w:rPr>
        <w:t>j</w:t>
      </w:r>
      <w:r w:rsidRPr="00897D0A">
        <w:rPr>
          <w:rFonts w:ascii="Verdana" w:eastAsia="Microsoft Sans Serif" w:hAnsi="Verdana" w:cs="Microsoft Sans Serif"/>
          <w:sz w:val="20"/>
          <w:szCs w:val="20"/>
        </w:rPr>
        <w:t>:</w:t>
      </w:r>
    </w:p>
    <w:p w14:paraId="009878A8" w14:textId="12A3B5A6" w:rsidR="003E7F14" w:rsidRPr="006F46F9" w:rsidRDefault="003E7F14" w:rsidP="006F46F9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Verdana" w:hAnsi="Verdana"/>
          <w:b/>
          <w:bCs/>
          <w:caps/>
          <w:sz w:val="20"/>
        </w:rPr>
      </w:pPr>
      <w:r w:rsidRPr="006F46F9">
        <w:rPr>
          <w:rFonts w:ascii="Verdana" w:hAnsi="Verdana"/>
          <w:b/>
          <w:bCs/>
          <w:caps/>
          <w:sz w:val="20"/>
        </w:rPr>
        <w:t>BUDYNEK OSW</w:t>
      </w:r>
    </w:p>
    <w:p w14:paraId="5A8A241E" w14:textId="77777777" w:rsidR="003E7F14" w:rsidRPr="0049723E" w:rsidRDefault="003E7F14" w:rsidP="003E7F14">
      <w:pPr>
        <w:pStyle w:val="Akapitzlist"/>
        <w:spacing w:after="0" w:line="360" w:lineRule="auto"/>
        <w:ind w:left="792"/>
        <w:jc w:val="both"/>
        <w:rPr>
          <w:rFonts w:ascii="Verdana" w:hAnsi="Verdana"/>
          <w:b/>
          <w:bCs/>
          <w:caps/>
          <w:sz w:val="20"/>
        </w:rPr>
      </w:pPr>
    </w:p>
    <w:p w14:paraId="2026383D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demontaż deski czołowej wraz z uchwytami,</w:t>
      </w:r>
    </w:p>
    <w:p w14:paraId="75482E22" w14:textId="77777777" w:rsidR="002D6390" w:rsidRPr="008F2759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8F2759">
        <w:rPr>
          <w:rFonts w:ascii="Verdana" w:eastAsia="Microsoft Sans Serif" w:hAnsi="Verdana" w:cs="Microsoft Sans Serif"/>
          <w:sz w:val="20"/>
          <w:szCs w:val="20"/>
        </w:rPr>
        <w:t xml:space="preserve">wymiana </w:t>
      </w:r>
      <w:r>
        <w:rPr>
          <w:rFonts w:ascii="Verdana" w:eastAsia="Microsoft Sans Serif" w:hAnsi="Verdana" w:cs="Microsoft Sans Serif"/>
          <w:sz w:val="20"/>
          <w:szCs w:val="20"/>
        </w:rPr>
        <w:t>obróbek blacharskich i orynnowania ( rynny, rury spustowe), z blachy ocynkowanej na PCV,</w:t>
      </w:r>
    </w:p>
    <w:p w14:paraId="6D1ED479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zabezpieczenie siatką ochronna z polietylenu rynien przed igliwiem i liśćmi,</w:t>
      </w:r>
    </w:p>
    <w:p w14:paraId="52CA0531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demontaż i ponowny montaż opraw oświetleniowych w podsufitce,</w:t>
      </w:r>
    </w:p>
    <w:p w14:paraId="2B35FD8C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nowego rusztu pod podsufitkę,</w:t>
      </w:r>
    </w:p>
    <w:p w14:paraId="514CA80B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 xml:space="preserve">wymiana podsufitki z </w:t>
      </w:r>
      <w:r w:rsidRPr="00540097">
        <w:rPr>
          <w:rFonts w:ascii="Verdana" w:eastAsia="Microsoft Sans Serif" w:hAnsi="Verdana" w:cs="Microsoft Sans Serif"/>
          <w:sz w:val="20"/>
          <w:szCs w:val="20"/>
        </w:rPr>
        <w:t xml:space="preserve">zabezpieczenie elementów drewnianych </w:t>
      </w:r>
      <w:r>
        <w:rPr>
          <w:rFonts w:ascii="Verdana" w:eastAsia="Microsoft Sans Serif" w:hAnsi="Verdana" w:cs="Microsoft Sans Serif"/>
          <w:sz w:val="20"/>
          <w:szCs w:val="20"/>
        </w:rPr>
        <w:t xml:space="preserve">2- krotnie </w:t>
      </w:r>
      <w:r w:rsidRPr="00540097">
        <w:rPr>
          <w:rFonts w:ascii="Verdana" w:eastAsia="Microsoft Sans Serif" w:hAnsi="Verdana" w:cs="Microsoft Sans Serif"/>
          <w:sz w:val="20"/>
          <w:szCs w:val="20"/>
        </w:rPr>
        <w:t>lakierobejcą do wymalowań zewnętrznych w kolorze uzgodnionym z Zamawiającym,</w:t>
      </w:r>
    </w:p>
    <w:p w14:paraId="04D79314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wymiana wiatrownic i zabezpieczenie 2-krotne lakierobejcą,</w:t>
      </w:r>
    </w:p>
    <w:p w14:paraId="5D321B04" w14:textId="77777777" w:rsidR="002D6390" w:rsidRPr="00535F62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oczyszczenie elementów wykończeniowych z lakieru ( słupy + deski balkonowe+ wiatrownice w dachu) i odnowienie poprzez malowanie dwukrotne lakierobejcą,</w:t>
      </w:r>
    </w:p>
    <w:p w14:paraId="66433D7F" w14:textId="77777777" w:rsidR="002D6390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uszczelnienia taśmą połączenia blachodachówki z obróbką blacharską.</w:t>
      </w:r>
    </w:p>
    <w:p w14:paraId="3C9B1132" w14:textId="77777777" w:rsidR="002D6390" w:rsidRPr="00540097" w:rsidRDefault="002D6390" w:rsidP="002D6390">
      <w:pPr>
        <w:autoSpaceDE w:val="0"/>
        <w:spacing w:after="0" w:line="200" w:lineRule="atLeast"/>
        <w:ind w:left="720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</w:p>
    <w:p w14:paraId="7348E878" w14:textId="77777777" w:rsidR="00C47517" w:rsidRDefault="00C47517" w:rsidP="00C47517">
      <w:pPr>
        <w:autoSpaceDE w:val="0"/>
        <w:spacing w:after="0" w:line="200" w:lineRule="atLeast"/>
        <w:ind w:left="720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</w:p>
    <w:p w14:paraId="4175F178" w14:textId="3C4C3E73" w:rsidR="00BA39C2" w:rsidRPr="00BA39C2" w:rsidRDefault="006F46F9" w:rsidP="00BA39C2">
      <w:pPr>
        <w:pStyle w:val="Akapitzlist"/>
        <w:autoSpaceDE w:val="0"/>
        <w:spacing w:line="200" w:lineRule="atLeast"/>
        <w:ind w:left="0"/>
        <w:jc w:val="both"/>
        <w:textAlignment w:val="baseline"/>
        <w:rPr>
          <w:rFonts w:ascii="Verdana" w:eastAsia="Microsoft Sans Serif" w:hAnsi="Verdana" w:cs="Microsoft Sans Serif"/>
          <w:b/>
          <w:bCs/>
          <w:sz w:val="20"/>
          <w:szCs w:val="20"/>
        </w:rPr>
      </w:pPr>
      <w:r>
        <w:rPr>
          <w:rFonts w:ascii="Verdana" w:eastAsia="Microsoft Sans Serif" w:hAnsi="Verdana" w:cs="Microsoft Sans Serif"/>
          <w:b/>
          <w:bCs/>
          <w:sz w:val="20"/>
          <w:szCs w:val="20"/>
        </w:rPr>
        <w:t>B</w:t>
      </w:r>
      <w:r w:rsidR="003E7F14">
        <w:rPr>
          <w:rFonts w:ascii="Verdana" w:eastAsia="Microsoft Sans Serif" w:hAnsi="Verdana" w:cs="Microsoft Sans Serif"/>
          <w:b/>
          <w:bCs/>
          <w:sz w:val="20"/>
          <w:szCs w:val="20"/>
        </w:rPr>
        <w:t xml:space="preserve">) </w:t>
      </w:r>
      <w:r w:rsidR="00BA39C2">
        <w:rPr>
          <w:rFonts w:ascii="Verdana" w:eastAsia="Microsoft Sans Serif" w:hAnsi="Verdana" w:cs="Microsoft Sans Serif"/>
          <w:b/>
          <w:bCs/>
          <w:sz w:val="20"/>
          <w:szCs w:val="20"/>
        </w:rPr>
        <w:t>BUDYNEK GARAŻOWO-GOSPODARCZY</w:t>
      </w:r>
    </w:p>
    <w:p w14:paraId="64BD54CB" w14:textId="41DFB9CB" w:rsidR="00BA39C2" w:rsidRDefault="00BA39C2" w:rsidP="00BA39C2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demontaż deski czołowej,</w:t>
      </w:r>
    </w:p>
    <w:p w14:paraId="4E6AE588" w14:textId="77777777" w:rsidR="00BA39C2" w:rsidRPr="008F2759" w:rsidRDefault="00BA39C2" w:rsidP="00BA39C2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8F2759">
        <w:rPr>
          <w:rFonts w:ascii="Verdana" w:eastAsia="Microsoft Sans Serif" w:hAnsi="Verdana" w:cs="Microsoft Sans Serif"/>
          <w:sz w:val="20"/>
          <w:szCs w:val="20"/>
        </w:rPr>
        <w:t xml:space="preserve">wymiana </w:t>
      </w:r>
      <w:r>
        <w:rPr>
          <w:rFonts w:ascii="Verdana" w:eastAsia="Microsoft Sans Serif" w:hAnsi="Verdana" w:cs="Microsoft Sans Serif"/>
          <w:sz w:val="20"/>
          <w:szCs w:val="20"/>
        </w:rPr>
        <w:t>obróbek blacharskich i orynnowania ( rynny, rury spustowe), z blachy ocynkowanej na PCV,</w:t>
      </w:r>
    </w:p>
    <w:p w14:paraId="75F480EC" w14:textId="7DB25A5C" w:rsidR="00BA39C2" w:rsidRDefault="00BA39C2" w:rsidP="00BA39C2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zabezpieczenie siatką ochronna z polietylenu rynien przed igliwiem i liśćmi,</w:t>
      </w:r>
    </w:p>
    <w:p w14:paraId="3E416539" w14:textId="2CB5AB07" w:rsidR="000B762E" w:rsidRDefault="000B762E" w:rsidP="00BA39C2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rozebranie deskowania dachu wraz z pokryciem z papy,</w:t>
      </w:r>
    </w:p>
    <w:p w14:paraId="5AB2D785" w14:textId="11D2D6B4" w:rsidR="00C47517" w:rsidRDefault="00C47517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8F2759">
        <w:rPr>
          <w:rFonts w:ascii="Verdana" w:eastAsia="Microsoft Sans Serif" w:hAnsi="Verdana" w:cs="Microsoft Sans Serif"/>
          <w:sz w:val="20"/>
          <w:szCs w:val="20"/>
        </w:rPr>
        <w:t xml:space="preserve">wymiana </w:t>
      </w:r>
      <w:r w:rsidR="00BA39C2">
        <w:rPr>
          <w:rFonts w:ascii="Verdana" w:eastAsia="Microsoft Sans Serif" w:hAnsi="Verdana" w:cs="Microsoft Sans Serif"/>
          <w:sz w:val="20"/>
          <w:szCs w:val="20"/>
        </w:rPr>
        <w:t>konstrukcji dachowej (krokwie, płatwie),</w:t>
      </w:r>
      <w:r>
        <w:rPr>
          <w:rFonts w:ascii="Verdana" w:eastAsia="Microsoft Sans Serif" w:hAnsi="Verdana" w:cs="Microsoft Sans Serif"/>
          <w:sz w:val="20"/>
          <w:szCs w:val="20"/>
        </w:rPr>
        <w:t xml:space="preserve"> </w:t>
      </w:r>
    </w:p>
    <w:p w14:paraId="0EB6A9AB" w14:textId="77777777" w:rsidR="00BA39C2" w:rsidRDefault="00BA39C2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wymiana łat z montażem kontrłat,</w:t>
      </w:r>
    </w:p>
    <w:p w14:paraId="620F3568" w14:textId="00CCE09B" w:rsidR="00BA39C2" w:rsidRDefault="00BA39C2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docieplenie stropu wełna mineralna gr. 10 cm,</w:t>
      </w:r>
    </w:p>
    <w:p w14:paraId="4ED14F22" w14:textId="199E5A32" w:rsidR="00BA39C2" w:rsidRDefault="00BA39C2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montaż folii dachowej,</w:t>
      </w:r>
    </w:p>
    <w:p w14:paraId="6DE1AC8F" w14:textId="7FF0B5C6" w:rsidR="00BA39C2" w:rsidRDefault="00BA39C2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wymiana podsufitek, wiatrownic,</w:t>
      </w:r>
      <w:r w:rsidR="006E0C34">
        <w:rPr>
          <w:rFonts w:ascii="Verdana" w:eastAsia="Microsoft Sans Serif" w:hAnsi="Verdana" w:cs="Microsoft Sans Serif"/>
          <w:sz w:val="20"/>
          <w:szCs w:val="20"/>
        </w:rPr>
        <w:t xml:space="preserve"> skosów i szczytów</w:t>
      </w:r>
      <w:r>
        <w:rPr>
          <w:rFonts w:ascii="Verdana" w:eastAsia="Microsoft Sans Serif" w:hAnsi="Verdana" w:cs="Microsoft Sans Serif"/>
          <w:sz w:val="20"/>
          <w:szCs w:val="20"/>
        </w:rPr>
        <w:t xml:space="preserve"> oraz zabezpieczenie</w:t>
      </w:r>
      <w:r w:rsidR="006E0C34">
        <w:rPr>
          <w:rFonts w:ascii="Verdana" w:eastAsia="Microsoft Sans Serif" w:hAnsi="Verdana" w:cs="Microsoft Sans Serif"/>
          <w:sz w:val="20"/>
          <w:szCs w:val="20"/>
        </w:rPr>
        <w:t xml:space="preserve"> 2-krotne</w:t>
      </w:r>
      <w:r>
        <w:rPr>
          <w:rFonts w:ascii="Verdana" w:eastAsia="Microsoft Sans Serif" w:hAnsi="Verdana" w:cs="Microsoft Sans Serif"/>
          <w:sz w:val="20"/>
          <w:szCs w:val="20"/>
        </w:rPr>
        <w:t xml:space="preserve"> lakierobejcą,</w:t>
      </w:r>
    </w:p>
    <w:p w14:paraId="30FB07C8" w14:textId="681218D5" w:rsidR="00C47517" w:rsidRDefault="00C47517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 xml:space="preserve">wykonanie </w:t>
      </w:r>
      <w:r w:rsidR="00BA39C2">
        <w:rPr>
          <w:rFonts w:ascii="Verdana" w:eastAsia="Microsoft Sans Serif" w:hAnsi="Verdana" w:cs="Microsoft Sans Serif"/>
          <w:sz w:val="20"/>
          <w:szCs w:val="20"/>
        </w:rPr>
        <w:t>wiatrownic z blachy powlekanej,</w:t>
      </w:r>
    </w:p>
    <w:p w14:paraId="6D700143" w14:textId="528F0668" w:rsidR="004759C6" w:rsidRPr="0015055A" w:rsidRDefault="00BA39C2" w:rsidP="004759C6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impregnacja</w:t>
      </w:r>
      <w:r w:rsidR="000B762E">
        <w:rPr>
          <w:rFonts w:ascii="Verdana" w:eastAsia="Microsoft Sans Serif" w:hAnsi="Verdana" w:cs="Microsoft Sans Serif"/>
          <w:sz w:val="20"/>
          <w:szCs w:val="20"/>
        </w:rPr>
        <w:t xml:space="preserve"> kontrłat i łat</w:t>
      </w:r>
      <w:r w:rsidR="004759C6">
        <w:rPr>
          <w:rFonts w:ascii="Verdana" w:eastAsia="Microsoft Sans Serif" w:hAnsi="Verdana" w:cs="Microsoft Sans Serif"/>
          <w:sz w:val="20"/>
          <w:szCs w:val="20"/>
        </w:rPr>
        <w:t xml:space="preserve"> preparatem grzybobójczym,</w:t>
      </w:r>
    </w:p>
    <w:p w14:paraId="6A7DEF96" w14:textId="16FCDCE1" w:rsidR="000B762E" w:rsidRDefault="000B762E" w:rsidP="004759C6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pokrycie dachu blachodachówką wraz z montażem gąsiorów w kalenicy dachu,</w:t>
      </w:r>
    </w:p>
    <w:p w14:paraId="23B4E2DD" w14:textId="17432863" w:rsidR="004759C6" w:rsidRDefault="004759C6" w:rsidP="00C47517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 xml:space="preserve">wymiana okienka </w:t>
      </w:r>
      <w:r w:rsidR="000B762E">
        <w:rPr>
          <w:rFonts w:ascii="Verdana" w:eastAsia="Microsoft Sans Serif" w:hAnsi="Verdana" w:cs="Microsoft Sans Serif"/>
          <w:sz w:val="20"/>
          <w:szCs w:val="20"/>
        </w:rPr>
        <w:t>drewnianego na PCV</w:t>
      </w:r>
      <w:r w:rsidR="00DB4727">
        <w:rPr>
          <w:rFonts w:ascii="Verdana" w:eastAsia="Microsoft Sans Serif" w:hAnsi="Verdana" w:cs="Microsoft Sans Serif"/>
          <w:sz w:val="20"/>
          <w:szCs w:val="20"/>
        </w:rPr>
        <w:t xml:space="preserve"> o wymiarach: 0,90x0,60 m</w:t>
      </w:r>
      <w:r w:rsidR="000B762E">
        <w:rPr>
          <w:rFonts w:ascii="Verdana" w:eastAsia="Microsoft Sans Serif" w:hAnsi="Verdana" w:cs="Microsoft Sans Serif"/>
          <w:sz w:val="20"/>
          <w:szCs w:val="20"/>
        </w:rPr>
        <w:t>.</w:t>
      </w:r>
    </w:p>
    <w:p w14:paraId="28F2EBD5" w14:textId="51CBBA77" w:rsidR="004759C6" w:rsidRPr="008F2759" w:rsidRDefault="004759C6" w:rsidP="000B762E">
      <w:p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</w:p>
    <w:p w14:paraId="2D97991B" w14:textId="4EDE7910" w:rsidR="004759C6" w:rsidRDefault="006F46F9" w:rsidP="00C47517">
      <w:pPr>
        <w:pStyle w:val="Akapitzlist"/>
        <w:autoSpaceDE w:val="0"/>
        <w:spacing w:line="200" w:lineRule="atLeast"/>
        <w:ind w:left="0"/>
        <w:jc w:val="both"/>
        <w:textAlignment w:val="baseline"/>
        <w:rPr>
          <w:rFonts w:ascii="Verdana" w:eastAsia="Microsoft Sans Serif" w:hAnsi="Verdana" w:cs="Microsoft Sans Serif"/>
          <w:b/>
          <w:bCs/>
          <w:sz w:val="20"/>
          <w:szCs w:val="20"/>
        </w:rPr>
      </w:pPr>
      <w:r>
        <w:rPr>
          <w:rFonts w:ascii="Verdana" w:eastAsia="Microsoft Sans Serif" w:hAnsi="Verdana" w:cs="Microsoft Sans Serif"/>
          <w:b/>
          <w:bCs/>
          <w:sz w:val="20"/>
          <w:szCs w:val="20"/>
        </w:rPr>
        <w:t xml:space="preserve">C) </w:t>
      </w:r>
      <w:r w:rsidR="000B762E">
        <w:rPr>
          <w:rFonts w:ascii="Verdana" w:eastAsia="Microsoft Sans Serif" w:hAnsi="Verdana" w:cs="Microsoft Sans Serif"/>
          <w:b/>
          <w:bCs/>
          <w:sz w:val="20"/>
          <w:szCs w:val="20"/>
        </w:rPr>
        <w:t>BUDYNEK ŚMIETNIKA</w:t>
      </w:r>
    </w:p>
    <w:p w14:paraId="19D482BF" w14:textId="77777777" w:rsidR="000B762E" w:rsidRDefault="000B762E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demontaż deski czołowej,</w:t>
      </w:r>
    </w:p>
    <w:p w14:paraId="08A88812" w14:textId="569E356E" w:rsidR="000B762E" w:rsidRPr="008F2759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demontaż</w:t>
      </w:r>
      <w:r w:rsidR="000B762E" w:rsidRPr="008F2759">
        <w:rPr>
          <w:rFonts w:ascii="Verdana" w:eastAsia="Microsoft Sans Serif" w:hAnsi="Verdana" w:cs="Microsoft Sans Serif"/>
          <w:sz w:val="20"/>
          <w:szCs w:val="20"/>
        </w:rPr>
        <w:t xml:space="preserve"> </w:t>
      </w:r>
      <w:r w:rsidR="000B762E">
        <w:rPr>
          <w:rFonts w:ascii="Verdana" w:eastAsia="Microsoft Sans Serif" w:hAnsi="Verdana" w:cs="Microsoft Sans Serif"/>
          <w:sz w:val="20"/>
          <w:szCs w:val="20"/>
        </w:rPr>
        <w:t>obróbek blacharskich i orynnowania ( rynny, rury spustowe),</w:t>
      </w:r>
    </w:p>
    <w:p w14:paraId="4A167454" w14:textId="2D03C861" w:rsidR="000B762E" w:rsidRDefault="000B762E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rozebranie podsufitki, deski czołowej,</w:t>
      </w:r>
    </w:p>
    <w:p w14:paraId="7F696378" w14:textId="599F29E1" w:rsidR="000B762E" w:rsidRDefault="000B762E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lastRenderedPageBreak/>
        <w:t>rozebranie deskowania dachu wraz z pokryciem z papy,</w:t>
      </w:r>
    </w:p>
    <w:p w14:paraId="75B35747" w14:textId="7EB0A461" w:rsidR="000B762E" w:rsidRDefault="000B762E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rozebranie</w:t>
      </w:r>
      <w:r w:rsidRPr="008F2759">
        <w:rPr>
          <w:rFonts w:ascii="Verdana" w:eastAsia="Microsoft Sans Serif" w:hAnsi="Verdana" w:cs="Microsoft Sans Serif"/>
          <w:sz w:val="20"/>
          <w:szCs w:val="20"/>
        </w:rPr>
        <w:t xml:space="preserve"> </w:t>
      </w:r>
      <w:r>
        <w:rPr>
          <w:rFonts w:ascii="Verdana" w:eastAsia="Microsoft Sans Serif" w:hAnsi="Verdana" w:cs="Microsoft Sans Serif"/>
          <w:sz w:val="20"/>
          <w:szCs w:val="20"/>
        </w:rPr>
        <w:t xml:space="preserve">konstrukcji dachowej (krokwie, płatwie), </w:t>
      </w:r>
    </w:p>
    <w:p w14:paraId="28418C62" w14:textId="7B4DE3F4" w:rsidR="000B762E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rozebranie ścian śmietnika z cegły gr. 12 cm,</w:t>
      </w:r>
    </w:p>
    <w:p w14:paraId="762EF136" w14:textId="46AA565B" w:rsidR="009C7A32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rozebranie posadzek,</w:t>
      </w:r>
    </w:p>
    <w:p w14:paraId="0FBFBD39" w14:textId="3B82D036" w:rsidR="009C7A32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rozebranie fundamentów,</w:t>
      </w:r>
    </w:p>
    <w:p w14:paraId="247A7DF0" w14:textId="7050AF89" w:rsidR="009C7A32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fundamentów 20x20 cm</w:t>
      </w:r>
      <w:r w:rsidR="006E0C34">
        <w:rPr>
          <w:rFonts w:ascii="Verdana" w:eastAsia="Microsoft Sans Serif" w:hAnsi="Verdana" w:cs="Microsoft Sans Serif"/>
          <w:sz w:val="20"/>
          <w:szCs w:val="20"/>
        </w:rPr>
        <w:t xml:space="preserve"> na głębokość 1,00 m</w:t>
      </w:r>
      <w:r>
        <w:rPr>
          <w:rFonts w:ascii="Verdana" w:eastAsia="Microsoft Sans Serif" w:hAnsi="Verdana" w:cs="Microsoft Sans Serif"/>
          <w:sz w:val="20"/>
          <w:szCs w:val="20"/>
        </w:rPr>
        <w:t xml:space="preserve"> pod słupy</w:t>
      </w:r>
      <w:r w:rsidR="006E0C34">
        <w:rPr>
          <w:rFonts w:ascii="Verdana" w:eastAsia="Microsoft Sans Serif" w:hAnsi="Verdana" w:cs="Microsoft Sans Serif"/>
          <w:sz w:val="20"/>
          <w:szCs w:val="20"/>
        </w:rPr>
        <w:t xml:space="preserve"> stalowe</w:t>
      </w:r>
      <w:r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1F0A029E" w14:textId="3E7E5C3E" w:rsidR="009C7A32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posadzki z podbudow</w:t>
      </w:r>
      <w:r w:rsidR="006E0C34">
        <w:rPr>
          <w:rFonts w:ascii="Verdana" w:eastAsia="Microsoft Sans Serif" w:hAnsi="Verdana" w:cs="Microsoft Sans Serif"/>
          <w:sz w:val="20"/>
          <w:szCs w:val="20"/>
        </w:rPr>
        <w:t>ą</w:t>
      </w:r>
      <w:r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4F437778" w14:textId="0BEFEB98" w:rsidR="009C7A32" w:rsidRDefault="009C7A32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konstrukcji stalowej śmietnika z profili zamkniętych,</w:t>
      </w:r>
    </w:p>
    <w:p w14:paraId="431712C5" w14:textId="77777777" w:rsidR="000B762E" w:rsidRDefault="000B762E" w:rsidP="000B762E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pokrycie dachu blachodachówką wraz z montażem gąsiorów w kalenicy dachu,</w:t>
      </w:r>
    </w:p>
    <w:p w14:paraId="667C0F65" w14:textId="182A0D72" w:rsidR="004759C6" w:rsidRDefault="009C7A32" w:rsidP="004759C6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obróbek blacharskich,</w:t>
      </w:r>
    </w:p>
    <w:p w14:paraId="20528EEE" w14:textId="10A57EE8" w:rsidR="009C7A32" w:rsidRDefault="009C7A32" w:rsidP="004759C6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obicia ścian z blachy stalowej powlekanej trapezowej,</w:t>
      </w:r>
    </w:p>
    <w:p w14:paraId="38024F97" w14:textId="2B81E13E" w:rsidR="006E0C34" w:rsidRDefault="006E0C34" w:rsidP="004759C6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wykonanie drzwi o wymiarach 1,67x2,07 m oraz 0,90x2,07 m,</w:t>
      </w:r>
    </w:p>
    <w:p w14:paraId="0AC469F3" w14:textId="17AF2DAA" w:rsidR="009C7A32" w:rsidRDefault="009C7A32" w:rsidP="004759C6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montaż orynnowania z PCV ( rynny+ rury spustowe),</w:t>
      </w:r>
    </w:p>
    <w:p w14:paraId="36779538" w14:textId="6EB8AE6C" w:rsidR="009C7A32" w:rsidRDefault="009C7A32" w:rsidP="009C7A32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zabezpieczenie siatką ochronna z polietylenu rynien przed igliwiem i liśćmi,</w:t>
      </w:r>
    </w:p>
    <w:p w14:paraId="6384474B" w14:textId="77777777" w:rsidR="002D6390" w:rsidRPr="009C7A32" w:rsidRDefault="002D6390" w:rsidP="002D6390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demontaż i ponowny montaż kostki brukowej.</w:t>
      </w:r>
    </w:p>
    <w:p w14:paraId="3E0867D6" w14:textId="77777777" w:rsidR="002D6390" w:rsidRPr="009C7A32" w:rsidRDefault="002D6390" w:rsidP="002D6390">
      <w:pPr>
        <w:autoSpaceDE w:val="0"/>
        <w:spacing w:after="0" w:line="200" w:lineRule="atLeast"/>
        <w:ind w:left="720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</w:p>
    <w:p w14:paraId="633511E9" w14:textId="5C3BF436" w:rsidR="004759C6" w:rsidRDefault="006F46F9" w:rsidP="00C47517">
      <w:pPr>
        <w:pStyle w:val="Akapitzlist"/>
        <w:autoSpaceDE w:val="0"/>
        <w:spacing w:line="200" w:lineRule="atLeast"/>
        <w:ind w:left="0"/>
        <w:jc w:val="both"/>
        <w:textAlignment w:val="baseline"/>
        <w:rPr>
          <w:rFonts w:ascii="Verdana" w:eastAsia="Microsoft Sans Serif" w:hAnsi="Verdana" w:cs="Microsoft Sans Serif"/>
          <w:b/>
          <w:bCs/>
          <w:sz w:val="20"/>
          <w:szCs w:val="20"/>
        </w:rPr>
      </w:pPr>
      <w:r>
        <w:rPr>
          <w:rFonts w:ascii="Verdana" w:eastAsia="Microsoft Sans Serif" w:hAnsi="Verdana" w:cs="Microsoft Sans Serif"/>
          <w:b/>
          <w:bCs/>
          <w:sz w:val="20"/>
          <w:szCs w:val="20"/>
        </w:rPr>
        <w:t>D) Prace porządkowe</w:t>
      </w:r>
    </w:p>
    <w:p w14:paraId="1844DC02" w14:textId="6484FDDB" w:rsidR="006F46F9" w:rsidRPr="008F2759" w:rsidRDefault="006F46F9" w:rsidP="006F46F9">
      <w:pPr>
        <w:numPr>
          <w:ilvl w:val="0"/>
          <w:numId w:val="20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>
        <w:rPr>
          <w:rFonts w:ascii="Verdana" w:eastAsia="Microsoft Sans Serif" w:hAnsi="Verdana" w:cs="Microsoft Sans Serif"/>
          <w:sz w:val="20"/>
          <w:szCs w:val="20"/>
        </w:rPr>
        <w:t>uporządkowanie terenu i wywiezienie gruzu z miejsca prowadzenia prac.</w:t>
      </w:r>
    </w:p>
    <w:p w14:paraId="41D27D55" w14:textId="77777777" w:rsidR="006F46F9" w:rsidRPr="00C47517" w:rsidRDefault="006F46F9" w:rsidP="00C47517">
      <w:pPr>
        <w:pStyle w:val="Akapitzlist"/>
        <w:autoSpaceDE w:val="0"/>
        <w:spacing w:line="200" w:lineRule="atLeast"/>
        <w:ind w:left="0"/>
        <w:jc w:val="both"/>
        <w:textAlignment w:val="baseline"/>
        <w:rPr>
          <w:rFonts w:ascii="Verdana" w:eastAsia="Microsoft Sans Serif" w:hAnsi="Verdana" w:cs="Microsoft Sans Serif"/>
          <w:b/>
          <w:bCs/>
          <w:sz w:val="20"/>
          <w:szCs w:val="20"/>
        </w:rPr>
      </w:pPr>
    </w:p>
    <w:p w14:paraId="5A2434EA" w14:textId="21BDC2DB" w:rsidR="008A27D8" w:rsidRPr="00812FDB" w:rsidRDefault="00037A60" w:rsidP="00F816D5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Verdana" w:hAnsi="Verdana"/>
          <w:b/>
          <w:bCs/>
          <w:caps/>
          <w:sz w:val="20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Wszelkie prace winny być wykonane zgodnie z </w:t>
      </w:r>
      <w:r w:rsidR="00C616AD">
        <w:rPr>
          <w:rFonts w:ascii="Verdana" w:eastAsia="Times New Roman" w:hAnsi="Verdana"/>
          <w:sz w:val="20"/>
          <w:szCs w:val="20"/>
          <w:lang w:eastAsia="pl-PL"/>
        </w:rPr>
        <w:t>załączonym ST</w:t>
      </w:r>
      <w:r w:rsidR="002D6390">
        <w:rPr>
          <w:rFonts w:ascii="Verdana" w:eastAsia="Times New Roman" w:hAnsi="Verdana"/>
          <w:sz w:val="20"/>
          <w:szCs w:val="20"/>
          <w:lang w:eastAsia="pl-PL"/>
        </w:rPr>
        <w:t>WiORB.</w:t>
      </w:r>
    </w:p>
    <w:p w14:paraId="655E89C9" w14:textId="1A9F11E6" w:rsidR="00AD5976" w:rsidRDefault="00AD5976" w:rsidP="00F816D5">
      <w:pPr>
        <w:widowControl w:val="0"/>
        <w:spacing w:after="0" w:line="276" w:lineRule="auto"/>
        <w:ind w:left="36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82E6218" w14:textId="77777777" w:rsidR="00F816D5" w:rsidRPr="00C75C7F" w:rsidRDefault="00F816D5" w:rsidP="00F92C71">
      <w:pPr>
        <w:pStyle w:val="Akapitzlist"/>
        <w:numPr>
          <w:ilvl w:val="0"/>
          <w:numId w:val="1"/>
        </w:numPr>
        <w:tabs>
          <w:tab w:val="left" w:pos="567"/>
        </w:tabs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5C7F">
        <w:rPr>
          <w:rFonts w:ascii="Verdana" w:hAnsi="Verdana"/>
          <w:b/>
          <w:sz w:val="20"/>
          <w:szCs w:val="20"/>
        </w:rPr>
        <w:t>WARUNKI ORGANIZACYJNE</w:t>
      </w:r>
    </w:p>
    <w:p w14:paraId="1DDD2CE2" w14:textId="25A1E370" w:rsidR="007167DD" w:rsidRPr="007167DD" w:rsidRDefault="007167DD" w:rsidP="007167DD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167DD">
        <w:rPr>
          <w:rFonts w:ascii="Verdana" w:eastAsia="Microsoft Sans Serif" w:hAnsi="Verdana" w:cs="Microsoft Sans Serif"/>
          <w:sz w:val="20"/>
          <w:szCs w:val="20"/>
        </w:rPr>
        <w:t>Wykonawca jest odpowiedzialny za prowadzenie robót zgodnie z Umową oraz za jakość zastosowanych materiałów i wykonywanych robót, za ich zgodność z wymaganiami ST</w:t>
      </w:r>
      <w:r w:rsidR="00DB4727">
        <w:rPr>
          <w:rFonts w:ascii="Verdana" w:eastAsia="Microsoft Sans Serif" w:hAnsi="Verdana" w:cs="Microsoft Sans Serif"/>
          <w:sz w:val="20"/>
          <w:szCs w:val="20"/>
        </w:rPr>
        <w:t xml:space="preserve">WiORB </w:t>
      </w:r>
      <w:r w:rsidRPr="007167DD">
        <w:rPr>
          <w:rFonts w:ascii="Verdana" w:eastAsia="Microsoft Sans Serif" w:hAnsi="Verdana" w:cs="Microsoft Sans Serif"/>
          <w:sz w:val="20"/>
          <w:szCs w:val="20"/>
        </w:rPr>
        <w:t xml:space="preserve">oraz poleceniami Inżyniera. </w:t>
      </w:r>
    </w:p>
    <w:p w14:paraId="490F9871" w14:textId="257B6206" w:rsidR="007167DD" w:rsidRPr="007167DD" w:rsidRDefault="007167DD" w:rsidP="007167DD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167DD">
        <w:rPr>
          <w:rFonts w:ascii="Verdana" w:eastAsia="Microsoft Sans Serif" w:hAnsi="Verdana" w:cs="Microsoft Sans Serif"/>
          <w:sz w:val="20"/>
          <w:szCs w:val="20"/>
        </w:rPr>
        <w:t xml:space="preserve">Wykonawca jest odpowiedzialny za jakość wykonywanych prac, dostarczonych i wbudowanych materiałów oraz montowanych urządzeń i sprzętu. Na każde żądanie </w:t>
      </w:r>
      <w:r>
        <w:rPr>
          <w:rFonts w:ascii="Verdana" w:eastAsia="Microsoft Sans Serif" w:hAnsi="Verdana" w:cs="Microsoft Sans Serif"/>
          <w:sz w:val="20"/>
          <w:szCs w:val="20"/>
        </w:rPr>
        <w:t>Zamawiającego</w:t>
      </w:r>
      <w:r w:rsidRPr="007167DD">
        <w:rPr>
          <w:rFonts w:ascii="Verdana" w:eastAsia="Microsoft Sans Serif" w:hAnsi="Verdana" w:cs="Microsoft Sans Serif"/>
          <w:sz w:val="20"/>
          <w:szCs w:val="20"/>
        </w:rPr>
        <w:t xml:space="preserve"> Wykonawca powinien przedstawić dokumenty szczegółowo opisujące sposób wykonania robót a także zaproponowanych do wbudowania materiałów oraz urządzeń i sprzętu, gwarantujące wykonanie prac zgodnie wymaganiami </w:t>
      </w:r>
      <w:r w:rsidR="00D121CC">
        <w:rPr>
          <w:rFonts w:ascii="Verdana" w:eastAsia="Microsoft Sans Serif" w:hAnsi="Verdana" w:cs="Microsoft Sans Serif"/>
          <w:sz w:val="20"/>
          <w:szCs w:val="20"/>
        </w:rPr>
        <w:t>S</w:t>
      </w:r>
      <w:r w:rsidRPr="007167DD">
        <w:rPr>
          <w:rFonts w:ascii="Verdana" w:eastAsia="Microsoft Sans Serif" w:hAnsi="Verdana" w:cs="Microsoft Sans Serif"/>
          <w:sz w:val="20"/>
          <w:szCs w:val="20"/>
        </w:rPr>
        <w:t>ST jak również instrukcjami i poleceniami wydanymi przez Inżyniera.</w:t>
      </w:r>
    </w:p>
    <w:p w14:paraId="765805AF" w14:textId="77777777" w:rsidR="00166ED4" w:rsidRPr="007167DD" w:rsidRDefault="00166ED4" w:rsidP="00E22A76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167DD">
        <w:rPr>
          <w:rFonts w:ascii="Verdana" w:hAnsi="Verdana" w:cs="Verdana"/>
          <w:sz w:val="20"/>
          <w:szCs w:val="20"/>
        </w:rPr>
        <w:t>Cena oferty powinna obejmować całkowity koszt wykonania przedmiotu zamówienia w tym również wszelkie koszty towarzyszące wykonaniu, jakie Wykonawca poniesie na wykonanie przedmiotu zamówienia np.:</w:t>
      </w:r>
    </w:p>
    <w:p w14:paraId="29DEF43A" w14:textId="77777777" w:rsidR="00166ED4" w:rsidRPr="00C75C7F" w:rsidRDefault="00166ED4" w:rsidP="00F816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Verdana" w:hAnsi="Verdana" w:cs="Verdana"/>
          <w:sz w:val="20"/>
          <w:szCs w:val="20"/>
        </w:rPr>
      </w:pPr>
      <w:r w:rsidRPr="00C75C7F">
        <w:rPr>
          <w:rFonts w:ascii="Verdana" w:hAnsi="Verdana" w:cs="Verdana"/>
          <w:sz w:val="20"/>
          <w:szCs w:val="20"/>
        </w:rPr>
        <w:t xml:space="preserve">koszty ogólne, koszty zakupu, koszty pośrednie, zysk </w:t>
      </w:r>
    </w:p>
    <w:p w14:paraId="694C0D0A" w14:textId="77777777" w:rsidR="00166ED4" w:rsidRPr="00C75C7F" w:rsidRDefault="00166ED4" w:rsidP="00F816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Verdana" w:hAnsi="Verdana" w:cs="Verdana"/>
          <w:sz w:val="20"/>
          <w:szCs w:val="20"/>
        </w:rPr>
      </w:pPr>
      <w:r w:rsidRPr="00C75C7F">
        <w:rPr>
          <w:rFonts w:ascii="Verdana" w:hAnsi="Verdana" w:cs="Verdana"/>
          <w:sz w:val="20"/>
          <w:szCs w:val="20"/>
        </w:rPr>
        <w:t>koszty narzędzi i materiały do bieżącej konserwacji (np.: szczeliwo, smar, uszczelki, śruby, podkładki itp.)</w:t>
      </w:r>
    </w:p>
    <w:p w14:paraId="259D2CC6" w14:textId="632064DF" w:rsidR="00166ED4" w:rsidRPr="00C75C7F" w:rsidRDefault="00166ED4" w:rsidP="00F816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Verdana" w:hAnsi="Verdana" w:cs="Verdana"/>
          <w:sz w:val="20"/>
          <w:szCs w:val="20"/>
        </w:rPr>
      </w:pPr>
      <w:r w:rsidRPr="00C75C7F">
        <w:rPr>
          <w:rFonts w:ascii="Verdana" w:hAnsi="Verdana" w:cs="Verdana"/>
          <w:sz w:val="20"/>
          <w:szCs w:val="20"/>
        </w:rPr>
        <w:t xml:space="preserve">koszty dojazdu, podatków, </w:t>
      </w:r>
    </w:p>
    <w:p w14:paraId="19CB703D" w14:textId="77777777" w:rsidR="00166ED4" w:rsidRPr="00C75C7F" w:rsidRDefault="00166ED4" w:rsidP="00F816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Verdana" w:hAnsi="Verdana" w:cs="Verdana"/>
          <w:sz w:val="20"/>
          <w:szCs w:val="20"/>
        </w:rPr>
      </w:pPr>
      <w:r w:rsidRPr="00C75C7F">
        <w:rPr>
          <w:rFonts w:ascii="Verdana" w:hAnsi="Verdana" w:cs="Verdana"/>
          <w:sz w:val="20"/>
          <w:szCs w:val="20"/>
        </w:rPr>
        <w:t>koszty ubezpieczenia</w:t>
      </w:r>
    </w:p>
    <w:p w14:paraId="2C9D9281" w14:textId="77777777" w:rsidR="00166ED4" w:rsidRPr="00C75C7F" w:rsidRDefault="00166ED4" w:rsidP="00F816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Verdana" w:hAnsi="Verdana" w:cs="Verdana"/>
          <w:sz w:val="20"/>
          <w:szCs w:val="20"/>
        </w:rPr>
      </w:pPr>
      <w:r w:rsidRPr="00C75C7F">
        <w:rPr>
          <w:rFonts w:ascii="Verdana" w:hAnsi="Verdana" w:cs="Verdana"/>
          <w:sz w:val="20"/>
          <w:szCs w:val="20"/>
        </w:rPr>
        <w:t>koszty usuwania wad i usterek stwierdzonych przy realizacji zamówienia, w tym wad i usterek ujawnionych w okresie gwarancji</w:t>
      </w:r>
    </w:p>
    <w:p w14:paraId="340A1723" w14:textId="096C41AC" w:rsidR="003257FE" w:rsidRDefault="003257FE" w:rsidP="00F816D5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Koszty związane z wykonaniem niezbędnych prac przygotowawczych pokrywa Wykonawca</w:t>
      </w:r>
      <w:r w:rsidR="00F816D5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14CAA730" w14:textId="472918A1" w:rsidR="00F816D5" w:rsidRDefault="00F816D5" w:rsidP="00D121CC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C75C7F">
        <w:rPr>
          <w:rFonts w:ascii="Verdana" w:hAnsi="Verdana"/>
          <w:sz w:val="20"/>
          <w:szCs w:val="20"/>
        </w:rPr>
        <w:t xml:space="preserve">Dostawa, zakup materiałów wraz </w:t>
      </w:r>
      <w:r w:rsidR="00D121CC">
        <w:rPr>
          <w:rFonts w:ascii="Verdana" w:hAnsi="Verdana"/>
          <w:sz w:val="20"/>
          <w:szCs w:val="20"/>
        </w:rPr>
        <w:t xml:space="preserve">z </w:t>
      </w:r>
      <w:r w:rsidRPr="00C75C7F">
        <w:rPr>
          <w:rFonts w:ascii="Verdana" w:hAnsi="Verdana"/>
          <w:sz w:val="20"/>
          <w:szCs w:val="20"/>
        </w:rPr>
        <w:t>ich wymianą (tzn. demontaż starych lub zużytych i zamontowanie now</w:t>
      </w:r>
      <w:r>
        <w:rPr>
          <w:rFonts w:ascii="Verdana" w:hAnsi="Verdana"/>
          <w:sz w:val="20"/>
          <w:szCs w:val="20"/>
        </w:rPr>
        <w:t>ych) należy do Wykonawcy.</w:t>
      </w:r>
    </w:p>
    <w:p w14:paraId="12F36E71" w14:textId="77777777" w:rsidR="000431C5" w:rsidRPr="00C75C7F" w:rsidRDefault="000431C5" w:rsidP="000431C5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C75C7F">
        <w:rPr>
          <w:rFonts w:ascii="Verdana" w:hAnsi="Verdana"/>
          <w:sz w:val="20"/>
          <w:szCs w:val="20"/>
        </w:rPr>
        <w:t>Wszystkie części przeznaczone do montażu powinny być uprzednio dokładnie sprawdzone.</w:t>
      </w:r>
    </w:p>
    <w:p w14:paraId="0EA2B481" w14:textId="31856DE6" w:rsidR="000431C5" w:rsidRPr="003E7F14" w:rsidRDefault="000431C5" w:rsidP="003E7F14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816D5">
        <w:rPr>
          <w:rFonts w:ascii="Verdana" w:eastAsia="Times New Roman" w:hAnsi="Verdana"/>
          <w:sz w:val="20"/>
          <w:szCs w:val="20"/>
          <w:lang w:eastAsia="pl-PL"/>
        </w:rPr>
        <w:t>Wykonawca na wezwanie Zamawiającego przedstawi do wglądu faktury VAT na zakupione materiały oraz części użyte do wykonania usługi.</w:t>
      </w:r>
    </w:p>
    <w:p w14:paraId="70843757" w14:textId="495EBE74" w:rsidR="00F816D5" w:rsidRPr="00F816D5" w:rsidRDefault="00C616AD" w:rsidP="00F816D5">
      <w:pPr>
        <w:pStyle w:val="Akapitzlist"/>
        <w:numPr>
          <w:ilvl w:val="1"/>
          <w:numId w:val="1"/>
        </w:numPr>
        <w:tabs>
          <w:tab w:val="left" w:pos="567"/>
        </w:tabs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 zakończonym remoncie </w:t>
      </w:r>
      <w:r w:rsidR="00F816D5">
        <w:rPr>
          <w:rFonts w:ascii="Verdana" w:hAnsi="Verdana"/>
          <w:sz w:val="20"/>
          <w:szCs w:val="20"/>
        </w:rPr>
        <w:t>Wykonawca przekaże Zamawiającemu komplet dokumentacji</w:t>
      </w:r>
      <w:r w:rsidR="00D121CC">
        <w:rPr>
          <w:rFonts w:ascii="Verdana" w:hAnsi="Verdana"/>
          <w:sz w:val="20"/>
          <w:szCs w:val="20"/>
        </w:rPr>
        <w:t xml:space="preserve"> tj. aprobaty techniczne, deklaracje</w:t>
      </w:r>
      <w:r w:rsidR="00F816D5">
        <w:rPr>
          <w:rFonts w:ascii="Verdana" w:hAnsi="Verdana"/>
          <w:sz w:val="20"/>
          <w:szCs w:val="20"/>
        </w:rPr>
        <w:t>.</w:t>
      </w:r>
    </w:p>
    <w:p w14:paraId="1B4C05DC" w14:textId="5DA5B3F3" w:rsidR="00F816D5" w:rsidRDefault="00F816D5" w:rsidP="00F816D5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816D5">
        <w:rPr>
          <w:rFonts w:ascii="Verdana" w:eastAsia="Times New Roman" w:hAnsi="Verdana"/>
          <w:sz w:val="20"/>
          <w:szCs w:val="20"/>
          <w:lang w:eastAsia="pl-PL"/>
        </w:rPr>
        <w:t xml:space="preserve">Wykonawca na wezwanie Zamawiającego przedstawi do wglądu faktury VAT na zakupione materiały użyte do wykonania </w:t>
      </w:r>
      <w:r w:rsidR="00D121CC">
        <w:rPr>
          <w:rFonts w:ascii="Verdana" w:eastAsia="Times New Roman" w:hAnsi="Verdana"/>
          <w:sz w:val="20"/>
          <w:szCs w:val="20"/>
          <w:lang w:eastAsia="pl-PL"/>
        </w:rPr>
        <w:t>robót</w:t>
      </w:r>
      <w:r w:rsidRPr="00F816D5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0D5ED0BF" w14:textId="4BC7A746" w:rsidR="00F816D5" w:rsidRPr="00D30686" w:rsidRDefault="0082505F" w:rsidP="00D30686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49723E">
        <w:rPr>
          <w:rFonts w:ascii="Verdana" w:eastAsia="Times New Roman" w:hAnsi="Verdana"/>
          <w:sz w:val="20"/>
          <w:szCs w:val="20"/>
          <w:lang w:eastAsia="pl-PL"/>
        </w:rPr>
        <w:t>Sz</w:t>
      </w:r>
      <w:r w:rsidR="00E713B9" w:rsidRPr="0049723E">
        <w:rPr>
          <w:rFonts w:ascii="Verdana" w:eastAsia="Times New Roman" w:hAnsi="Verdana"/>
          <w:sz w:val="20"/>
          <w:szCs w:val="20"/>
          <w:lang w:eastAsia="pl-PL"/>
        </w:rPr>
        <w:t>czeg</w:t>
      </w:r>
      <w:r w:rsidRPr="0049723E">
        <w:rPr>
          <w:rFonts w:ascii="Verdana" w:eastAsia="Times New Roman" w:hAnsi="Verdana"/>
          <w:sz w:val="20"/>
          <w:szCs w:val="20"/>
          <w:lang w:eastAsia="pl-PL"/>
        </w:rPr>
        <w:t xml:space="preserve">ółowy </w:t>
      </w:r>
      <w:r w:rsidR="007167DD" w:rsidRPr="0049723E">
        <w:rPr>
          <w:rFonts w:ascii="Verdana" w:eastAsia="Times New Roman" w:hAnsi="Verdana"/>
          <w:sz w:val="20"/>
          <w:szCs w:val="20"/>
          <w:lang w:eastAsia="pl-PL"/>
        </w:rPr>
        <w:t xml:space="preserve">zakres odbioru ostatecznego został opisany w </w:t>
      </w:r>
      <w:r w:rsidR="00DB4727" w:rsidRPr="007167DD">
        <w:rPr>
          <w:rFonts w:ascii="Verdana" w:eastAsia="Microsoft Sans Serif" w:hAnsi="Verdana" w:cs="Microsoft Sans Serif"/>
          <w:sz w:val="20"/>
          <w:szCs w:val="20"/>
        </w:rPr>
        <w:t>ST</w:t>
      </w:r>
      <w:r w:rsidR="00DB4727">
        <w:rPr>
          <w:rFonts w:ascii="Verdana" w:eastAsia="Microsoft Sans Serif" w:hAnsi="Verdana" w:cs="Microsoft Sans Serif"/>
          <w:sz w:val="20"/>
          <w:szCs w:val="20"/>
        </w:rPr>
        <w:t>WiORB</w:t>
      </w:r>
      <w:r w:rsidR="00F816D5" w:rsidRPr="00D30686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097AD860" w14:textId="77777777" w:rsidR="00F816D5" w:rsidRDefault="00F816D5" w:rsidP="00F816D5">
      <w:pPr>
        <w:widowControl w:val="0"/>
        <w:numPr>
          <w:ilvl w:val="1"/>
          <w:numId w:val="1"/>
        </w:numPr>
        <w:spacing w:after="0"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816D5">
        <w:rPr>
          <w:rFonts w:ascii="Verdana" w:eastAsia="Times New Roman" w:hAnsi="Verdana"/>
          <w:sz w:val="20"/>
          <w:szCs w:val="20"/>
          <w:lang w:eastAsia="pl-PL"/>
        </w:rPr>
        <w:t>Wykonawca winien posiadać aktualną polisę odpowiedzialności cywilnej OC w zakresie prac objętych zamówieniem</w:t>
      </w:r>
    </w:p>
    <w:p w14:paraId="113B7588" w14:textId="77777777" w:rsidR="00F816D5" w:rsidRPr="00F816D5" w:rsidRDefault="00F816D5" w:rsidP="00F92C71">
      <w:pPr>
        <w:pStyle w:val="Akapitzlist"/>
        <w:numPr>
          <w:ilvl w:val="0"/>
          <w:numId w:val="1"/>
        </w:numPr>
        <w:tabs>
          <w:tab w:val="left" w:pos="567"/>
        </w:tabs>
        <w:spacing w:before="240" w:line="276" w:lineRule="auto"/>
        <w:jc w:val="both"/>
        <w:rPr>
          <w:rFonts w:ascii="Verdana" w:hAnsi="Verdana"/>
          <w:sz w:val="20"/>
          <w:szCs w:val="20"/>
        </w:rPr>
      </w:pPr>
      <w:r w:rsidRPr="00BD4527">
        <w:rPr>
          <w:rFonts w:ascii="Verdana" w:hAnsi="Verdana"/>
          <w:b/>
          <w:sz w:val="20"/>
          <w:szCs w:val="20"/>
        </w:rPr>
        <w:t>WARUNKI GWARANCJI</w:t>
      </w:r>
    </w:p>
    <w:p w14:paraId="3118A877" w14:textId="77777777" w:rsidR="00F816D5" w:rsidRPr="00BD4527" w:rsidRDefault="00F816D5" w:rsidP="00F816D5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 xml:space="preserve">Wykonawca będzie ponosił pełną odpowiedzialność za skutki spowodowane niewykonaniem lub nienależytym wykonaniem prac. </w:t>
      </w:r>
    </w:p>
    <w:p w14:paraId="1A03B0B4" w14:textId="6CFC58FF" w:rsidR="00F816D5" w:rsidRPr="00936EC5" w:rsidRDefault="00F816D5" w:rsidP="00F816D5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Zamawiający</w:t>
      </w:r>
      <w:r w:rsidRPr="00BD4527">
        <w:rPr>
          <w:rFonts w:ascii="Verdana" w:hAnsi="Verdana" w:cs="Verdana"/>
          <w:sz w:val="20"/>
          <w:szCs w:val="20"/>
        </w:rPr>
        <w:t xml:space="preserve"> wymaga udzielenia gwarancji na wykonane </w:t>
      </w:r>
      <w:r w:rsidR="00AD248A">
        <w:rPr>
          <w:rFonts w:ascii="Verdana" w:hAnsi="Verdana" w:cs="Verdana"/>
          <w:sz w:val="20"/>
          <w:szCs w:val="20"/>
        </w:rPr>
        <w:t>roboty budowlane</w:t>
      </w:r>
      <w:r w:rsidRPr="00BD4527">
        <w:rPr>
          <w:rFonts w:ascii="Verdana" w:hAnsi="Verdana" w:cs="Verdana"/>
          <w:sz w:val="20"/>
          <w:szCs w:val="20"/>
        </w:rPr>
        <w:t xml:space="preserve"> na okres minimum </w:t>
      </w:r>
      <w:r w:rsidR="00C616AD">
        <w:rPr>
          <w:rFonts w:ascii="Verdana" w:hAnsi="Verdana" w:cs="Verdana"/>
          <w:b/>
          <w:sz w:val="20"/>
          <w:szCs w:val="20"/>
        </w:rPr>
        <w:t>24</w:t>
      </w:r>
      <w:r w:rsidRPr="00BD4527">
        <w:rPr>
          <w:rFonts w:ascii="Verdana" w:hAnsi="Verdana" w:cs="Verdana,Bold"/>
          <w:b/>
          <w:bCs/>
          <w:sz w:val="20"/>
          <w:szCs w:val="20"/>
        </w:rPr>
        <w:t xml:space="preserve"> miesięcy </w:t>
      </w:r>
      <w:r w:rsidR="00C616AD" w:rsidRPr="00C616AD">
        <w:rPr>
          <w:rFonts w:ascii="Verdana" w:hAnsi="Verdana" w:cs="Verdana,Bold"/>
          <w:bCs/>
          <w:sz w:val="20"/>
          <w:szCs w:val="20"/>
        </w:rPr>
        <w:t>lub zadeklarowany przez Wykonawcę zgodnie ze złożoną ofertą</w:t>
      </w:r>
      <w:r w:rsidR="00825783">
        <w:rPr>
          <w:rFonts w:ascii="Verdana" w:hAnsi="Verdana" w:cs="Verdana,Bold"/>
          <w:bCs/>
          <w:sz w:val="20"/>
          <w:szCs w:val="20"/>
        </w:rPr>
        <w:t>.</w:t>
      </w:r>
    </w:p>
    <w:p w14:paraId="1A9EAA35" w14:textId="77777777" w:rsidR="00F816D5" w:rsidRDefault="00C616AD" w:rsidP="00F816D5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razie stwierdzenia wady </w:t>
      </w:r>
      <w:r w:rsidR="00F816D5" w:rsidRPr="00936EC5">
        <w:rPr>
          <w:rFonts w:ascii="Verdana" w:hAnsi="Verdana"/>
          <w:sz w:val="20"/>
          <w:szCs w:val="20"/>
        </w:rPr>
        <w:t xml:space="preserve">w trakcie eksploatacji Zamawiający powiadomi o tym fakcie Wykonawcę, </w:t>
      </w:r>
    </w:p>
    <w:p w14:paraId="62C53DB7" w14:textId="77777777" w:rsidR="00F816D5" w:rsidRPr="00A83976" w:rsidRDefault="00F816D5" w:rsidP="00A83976">
      <w:pPr>
        <w:autoSpaceDE w:val="0"/>
        <w:autoSpaceDN w:val="0"/>
        <w:adjustRightInd w:val="0"/>
        <w:spacing w:after="0" w:line="276" w:lineRule="auto"/>
        <w:ind w:left="515" w:firstLine="709"/>
        <w:rPr>
          <w:rFonts w:ascii="Verdana" w:hAnsi="Verdana" w:cs="Verdana"/>
          <w:sz w:val="20"/>
          <w:szCs w:val="20"/>
        </w:rPr>
      </w:pPr>
      <w:r w:rsidRPr="00A83976">
        <w:rPr>
          <w:rFonts w:ascii="Verdana" w:hAnsi="Verdana" w:cs="Verdana"/>
          <w:sz w:val="20"/>
          <w:szCs w:val="20"/>
        </w:rPr>
        <w:t>- e-mailem na adres: ……………………………</w:t>
      </w:r>
    </w:p>
    <w:p w14:paraId="43DD8007" w14:textId="77777777" w:rsidR="00F816D5" w:rsidRPr="002D1220" w:rsidRDefault="00F816D5" w:rsidP="00F816D5">
      <w:pPr>
        <w:pStyle w:val="Akapitzlist"/>
        <w:autoSpaceDE w:val="0"/>
        <w:autoSpaceDN w:val="0"/>
        <w:adjustRightInd w:val="0"/>
        <w:spacing w:after="0" w:line="276" w:lineRule="auto"/>
        <w:ind w:left="876" w:firstLine="348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- </w:t>
      </w:r>
      <w:r w:rsidRPr="002D1220">
        <w:rPr>
          <w:rFonts w:ascii="Verdana" w:hAnsi="Verdana" w:cs="Verdana"/>
          <w:sz w:val="20"/>
          <w:szCs w:val="20"/>
        </w:rPr>
        <w:t>telefonicznie: …………………………….</w:t>
      </w:r>
    </w:p>
    <w:p w14:paraId="238571A0" w14:textId="77777777" w:rsidR="00F816D5" w:rsidRPr="00250AD9" w:rsidRDefault="00F816D5" w:rsidP="00F816D5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250AD9">
        <w:rPr>
          <w:rFonts w:ascii="Verdana" w:hAnsi="Verdana" w:cs="Verdana"/>
          <w:sz w:val="20"/>
          <w:szCs w:val="20"/>
        </w:rPr>
        <w:t>Wykonawca zobowiązuje się do dokonania ponownej naprawy na własny koszt w terminie do 3-ch dni.</w:t>
      </w:r>
    </w:p>
    <w:p w14:paraId="4520AE74" w14:textId="72EBB481" w:rsidR="00D4304E" w:rsidRPr="00723EDD" w:rsidRDefault="00F816D5" w:rsidP="00D4304E">
      <w:pPr>
        <w:pStyle w:val="Akapitzlist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250AD9">
        <w:rPr>
          <w:rFonts w:ascii="Verdana" w:hAnsi="Verdana" w:cs="Verdana"/>
          <w:sz w:val="20"/>
          <w:szCs w:val="20"/>
        </w:rPr>
        <w:t>W przypadku nie usunięcia wady w terminie dłuższym niż 3 dni od chwili zgłoszenia przez Zamawiającego konieczności wykonania naprawy, Zamawiający zleci naprawę innej firmie a kosztami tej naprawy obciąży Wykonawcę, bez naruszania innych praw wynikających z umowy.</w:t>
      </w:r>
    </w:p>
    <w:p w14:paraId="5778BDDC" w14:textId="77777777" w:rsidR="00723EDD" w:rsidRPr="00E13C92" w:rsidRDefault="00723EDD" w:rsidP="00723EDD">
      <w:pPr>
        <w:pStyle w:val="Akapitzlist"/>
        <w:tabs>
          <w:tab w:val="left" w:pos="567"/>
        </w:tabs>
        <w:spacing w:line="276" w:lineRule="auto"/>
        <w:ind w:left="792"/>
        <w:jc w:val="both"/>
        <w:rPr>
          <w:rFonts w:ascii="Verdana" w:hAnsi="Verdana"/>
          <w:sz w:val="20"/>
          <w:szCs w:val="20"/>
        </w:rPr>
      </w:pPr>
    </w:p>
    <w:p w14:paraId="03B9F0C4" w14:textId="77777777" w:rsidR="00723EDD" w:rsidRPr="003B20C0" w:rsidRDefault="00723EDD" w:rsidP="00723EDD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3B20C0">
        <w:rPr>
          <w:rFonts w:ascii="Verdana" w:hAnsi="Verdana"/>
          <w:b/>
          <w:sz w:val="20"/>
          <w:szCs w:val="20"/>
        </w:rPr>
        <w:t xml:space="preserve">WARUNKI UDZIAŁU </w:t>
      </w:r>
    </w:p>
    <w:p w14:paraId="0F5648E7" w14:textId="77777777" w:rsidR="00723EDD" w:rsidRDefault="00723EDD" w:rsidP="00723EDD">
      <w:pPr>
        <w:pStyle w:val="Tekstpodstawowy"/>
        <w:numPr>
          <w:ilvl w:val="1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C82183">
        <w:rPr>
          <w:rFonts w:ascii="Verdana" w:hAnsi="Verdana"/>
          <w:sz w:val="20"/>
        </w:rPr>
        <w:t xml:space="preserve">Wiedza i doświadczenie </w:t>
      </w:r>
    </w:p>
    <w:p w14:paraId="7C377425" w14:textId="77777777" w:rsidR="00723EDD" w:rsidRDefault="00723EDD" w:rsidP="00723EDD">
      <w:pPr>
        <w:pStyle w:val="Tekstpodstawowy"/>
        <w:tabs>
          <w:tab w:val="left" w:pos="567"/>
        </w:tabs>
        <w:autoSpaceDE w:val="0"/>
        <w:autoSpaceDN w:val="0"/>
        <w:adjustRightInd w:val="0"/>
        <w:spacing w:line="276" w:lineRule="auto"/>
        <w:ind w:left="360" w:right="-425"/>
        <w:jc w:val="both"/>
        <w:rPr>
          <w:rFonts w:ascii="Verdana" w:hAnsi="Verdana" w:cs="TTE1F87888t00"/>
          <w:sz w:val="20"/>
        </w:rPr>
      </w:pPr>
      <w:r>
        <w:rPr>
          <w:rFonts w:ascii="Verdana" w:hAnsi="Verdana" w:cs="TTE1F87888t00"/>
          <w:sz w:val="20"/>
        </w:rPr>
        <w:tab/>
      </w:r>
      <w:r w:rsidRPr="002A6082">
        <w:rPr>
          <w:rFonts w:ascii="Verdana" w:hAnsi="Verdana" w:cs="TTE1F87888t00"/>
          <w:sz w:val="20"/>
        </w:rPr>
        <w:t>Wykonawca składając</w:t>
      </w:r>
      <w:r>
        <w:rPr>
          <w:rFonts w:ascii="Verdana" w:hAnsi="Verdana" w:cs="TTE1F87888t00"/>
          <w:sz w:val="20"/>
        </w:rPr>
        <w:t>y ofertę musi wykazać się wiedzą</w:t>
      </w:r>
      <w:r w:rsidRPr="002A6082">
        <w:rPr>
          <w:rFonts w:ascii="Verdana" w:hAnsi="Verdana" w:cs="TTE1F87888t00"/>
          <w:sz w:val="20"/>
        </w:rPr>
        <w:t xml:space="preserve"> i doświadczeniem w wykonaniu, a w przypadku świadczeń okresowych lub ciągłych również wykonywanych, w okresie ostatnich trzech lat przed upływem terminu składania ofert, a jeżeli okres prowadzenia działalności jest krótszy - w tym okresie</w:t>
      </w:r>
      <w:r>
        <w:rPr>
          <w:rFonts w:ascii="Verdana" w:hAnsi="Verdana" w:cs="TTE1F87888t00"/>
          <w:sz w:val="20"/>
        </w:rPr>
        <w:t xml:space="preserve"> </w:t>
      </w:r>
      <w:r w:rsidRPr="004F09FB">
        <w:rPr>
          <w:rFonts w:ascii="Verdana" w:hAnsi="Verdana" w:cs="TTE1F87888t00"/>
          <w:sz w:val="20"/>
        </w:rPr>
        <w:t>1</w:t>
      </w:r>
      <w:r>
        <w:rPr>
          <w:rFonts w:ascii="Verdana" w:hAnsi="Verdana" w:cs="TTE1F87888t00"/>
          <w:sz w:val="20"/>
        </w:rPr>
        <w:t xml:space="preserve"> lub 2 zamówień</w:t>
      </w:r>
      <w:r w:rsidRPr="004F09FB">
        <w:rPr>
          <w:rFonts w:ascii="Verdana" w:hAnsi="Verdana" w:cs="TTE1F87888t00"/>
          <w:sz w:val="20"/>
        </w:rPr>
        <w:t xml:space="preserve"> polegają</w:t>
      </w:r>
      <w:r>
        <w:rPr>
          <w:rFonts w:ascii="Verdana" w:hAnsi="Verdana" w:cs="TTE1F87888t00"/>
          <w:sz w:val="20"/>
        </w:rPr>
        <w:t>ce na wykonywaniu robót remontowych, o łącznej wartości 80</w:t>
      </w:r>
      <w:r w:rsidRPr="00C40877">
        <w:rPr>
          <w:rFonts w:ascii="Verdana" w:hAnsi="Verdana" w:cs="TTE1F87888t00"/>
          <w:sz w:val="20"/>
        </w:rPr>
        <w:t xml:space="preserve"> 000,00 </w:t>
      </w:r>
      <w:r>
        <w:rPr>
          <w:rFonts w:ascii="Verdana" w:hAnsi="Verdana" w:cs="TTE1F87888t00"/>
          <w:sz w:val="20"/>
        </w:rPr>
        <w:t>zł brutto.</w:t>
      </w:r>
    </w:p>
    <w:p w14:paraId="766FB26A" w14:textId="77777777" w:rsidR="00723EDD" w:rsidRDefault="00723EDD" w:rsidP="00723EDD">
      <w:pPr>
        <w:pStyle w:val="Tekstpodstawowy"/>
        <w:tabs>
          <w:tab w:val="left" w:pos="567"/>
        </w:tabs>
        <w:spacing w:line="276" w:lineRule="auto"/>
        <w:ind w:left="792" w:right="-425"/>
        <w:jc w:val="both"/>
        <w:rPr>
          <w:rFonts w:ascii="Verdana" w:hAnsi="Verdana"/>
          <w:sz w:val="20"/>
        </w:rPr>
      </w:pPr>
    </w:p>
    <w:p w14:paraId="361C79D4" w14:textId="77777777" w:rsidR="00723EDD" w:rsidRDefault="00723EDD" w:rsidP="00723EDD">
      <w:pPr>
        <w:pStyle w:val="Tekstpodstawowy"/>
        <w:numPr>
          <w:ilvl w:val="1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65D9B">
        <w:rPr>
          <w:rFonts w:ascii="Verdana" w:hAnsi="Verdana"/>
          <w:sz w:val="20"/>
        </w:rPr>
        <w:t xml:space="preserve">POTENCJAŁ KADROWY </w:t>
      </w:r>
    </w:p>
    <w:p w14:paraId="7D7A9473" w14:textId="77777777" w:rsidR="00723EDD" w:rsidRPr="00FC471B" w:rsidRDefault="00723EDD" w:rsidP="00723EDD">
      <w:pPr>
        <w:pStyle w:val="Tekstpodstawowy"/>
        <w:numPr>
          <w:ilvl w:val="2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b/>
          <w:sz w:val="20"/>
        </w:rPr>
      </w:pPr>
      <w:r w:rsidRPr="00E805EE">
        <w:rPr>
          <w:rFonts w:ascii="Verdana" w:hAnsi="Verdana"/>
          <w:sz w:val="20"/>
        </w:rPr>
        <w:t xml:space="preserve">Wykonawca dysponuje lub będzie dysponował osobami, które będą uczestniczyć w wykonywaniu zamówienia legitymującymi się </w:t>
      </w:r>
      <w:r>
        <w:rPr>
          <w:rFonts w:ascii="Verdana" w:hAnsi="Verdana"/>
          <w:sz w:val="20"/>
        </w:rPr>
        <w:t xml:space="preserve">doświadczeniem </w:t>
      </w:r>
      <w:r w:rsidRPr="00E805EE">
        <w:rPr>
          <w:rFonts w:ascii="Verdana" w:hAnsi="Verdana"/>
          <w:sz w:val="20"/>
        </w:rPr>
        <w:t>zawodowym</w:t>
      </w:r>
      <w:r>
        <w:rPr>
          <w:rFonts w:ascii="Verdana" w:hAnsi="Verdana"/>
          <w:sz w:val="20"/>
        </w:rPr>
        <w:t xml:space="preserve">, </w:t>
      </w:r>
      <w:r w:rsidRPr="00E805EE">
        <w:rPr>
          <w:rFonts w:ascii="Verdana" w:hAnsi="Verdana"/>
          <w:sz w:val="20"/>
        </w:rPr>
        <w:t>wykształceniem odpowiednimi do funkcji, jakie zostaną im powierzone.</w:t>
      </w:r>
    </w:p>
    <w:p w14:paraId="629E0932" w14:textId="77777777" w:rsidR="00723EDD" w:rsidRPr="00BD4527" w:rsidRDefault="00723EDD" w:rsidP="00723EDD">
      <w:pPr>
        <w:pStyle w:val="Tekstpodstawowy"/>
        <w:tabs>
          <w:tab w:val="left" w:pos="567"/>
        </w:tabs>
        <w:spacing w:line="276" w:lineRule="auto"/>
        <w:ind w:left="1224" w:right="-425"/>
        <w:jc w:val="both"/>
        <w:rPr>
          <w:rFonts w:ascii="Verdana" w:hAnsi="Verdana"/>
          <w:b/>
          <w:sz w:val="20"/>
        </w:rPr>
      </w:pPr>
    </w:p>
    <w:p w14:paraId="63D3A219" w14:textId="77777777" w:rsidR="00723EDD" w:rsidRPr="00AC591F" w:rsidRDefault="00723EDD" w:rsidP="00723EDD">
      <w:pPr>
        <w:pStyle w:val="Tekstpodstawowy"/>
        <w:numPr>
          <w:ilvl w:val="2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 w:cs="TTE1F87888t00"/>
          <w:sz w:val="20"/>
        </w:rPr>
      </w:pPr>
      <w:r w:rsidRPr="00592CD8">
        <w:rPr>
          <w:rFonts w:ascii="Verdana" w:hAnsi="Verdana"/>
          <w:spacing w:val="2"/>
          <w:sz w:val="20"/>
        </w:rPr>
        <w:t>Osob</w:t>
      </w:r>
      <w:r>
        <w:rPr>
          <w:rFonts w:ascii="Verdana" w:hAnsi="Verdana"/>
          <w:spacing w:val="2"/>
          <w:sz w:val="20"/>
        </w:rPr>
        <w:t>a</w:t>
      </w:r>
      <w:r w:rsidRPr="00592CD8">
        <w:rPr>
          <w:rFonts w:ascii="Verdana" w:hAnsi="Verdana"/>
          <w:spacing w:val="2"/>
          <w:sz w:val="20"/>
        </w:rPr>
        <w:t xml:space="preserve"> </w:t>
      </w:r>
      <w:r>
        <w:rPr>
          <w:rFonts w:ascii="Verdana" w:hAnsi="Verdana"/>
          <w:spacing w:val="2"/>
          <w:sz w:val="20"/>
        </w:rPr>
        <w:t>pełniąca funkcję kierownika robót powi</w:t>
      </w:r>
      <w:r w:rsidRPr="00592CD8">
        <w:rPr>
          <w:rFonts w:ascii="Verdana" w:hAnsi="Verdana"/>
          <w:spacing w:val="2"/>
          <w:sz w:val="20"/>
        </w:rPr>
        <w:t>nn</w:t>
      </w:r>
      <w:r>
        <w:rPr>
          <w:rFonts w:ascii="Verdana" w:hAnsi="Verdana"/>
          <w:spacing w:val="2"/>
          <w:sz w:val="20"/>
        </w:rPr>
        <w:t>a</w:t>
      </w:r>
      <w:r w:rsidRPr="00592CD8">
        <w:rPr>
          <w:rFonts w:ascii="Verdana" w:hAnsi="Verdana"/>
          <w:spacing w:val="2"/>
          <w:sz w:val="20"/>
        </w:rPr>
        <w:t xml:space="preserve"> </w:t>
      </w:r>
      <w:r>
        <w:rPr>
          <w:rFonts w:ascii="Verdana" w:hAnsi="Verdana"/>
          <w:spacing w:val="2"/>
          <w:sz w:val="20"/>
        </w:rPr>
        <w:t>posiadać</w:t>
      </w:r>
      <w:r w:rsidRPr="00592CD8">
        <w:rPr>
          <w:rFonts w:ascii="Verdana" w:hAnsi="Verdana"/>
          <w:spacing w:val="2"/>
          <w:sz w:val="20"/>
        </w:rPr>
        <w:t xml:space="preserve"> uprawnienia budowlan</w:t>
      </w:r>
      <w:r>
        <w:rPr>
          <w:rFonts w:ascii="Verdana" w:hAnsi="Verdana"/>
          <w:spacing w:val="2"/>
          <w:sz w:val="20"/>
        </w:rPr>
        <w:t>e</w:t>
      </w:r>
      <w:r w:rsidRPr="00592CD8">
        <w:rPr>
          <w:rFonts w:ascii="Verdana" w:hAnsi="Verdana"/>
          <w:spacing w:val="2"/>
          <w:sz w:val="20"/>
        </w:rPr>
        <w:t xml:space="preserve"> i kwalifikacj</w:t>
      </w:r>
      <w:r>
        <w:rPr>
          <w:rFonts w:ascii="Verdana" w:hAnsi="Verdana"/>
          <w:spacing w:val="2"/>
          <w:sz w:val="20"/>
        </w:rPr>
        <w:t>e</w:t>
      </w:r>
      <w:r w:rsidRPr="00592CD8">
        <w:rPr>
          <w:rFonts w:ascii="Verdana" w:hAnsi="Verdana"/>
          <w:spacing w:val="2"/>
          <w:sz w:val="20"/>
        </w:rPr>
        <w:t xml:space="preserve"> zawodow</w:t>
      </w:r>
      <w:r>
        <w:rPr>
          <w:rFonts w:ascii="Verdana" w:hAnsi="Verdana"/>
          <w:spacing w:val="2"/>
          <w:sz w:val="20"/>
        </w:rPr>
        <w:t>e</w:t>
      </w:r>
      <w:r w:rsidRPr="00592CD8">
        <w:rPr>
          <w:rFonts w:ascii="Verdana" w:hAnsi="Verdana"/>
          <w:spacing w:val="2"/>
          <w:sz w:val="20"/>
        </w:rPr>
        <w:t xml:space="preserve"> w</w:t>
      </w:r>
      <w:r>
        <w:rPr>
          <w:rFonts w:ascii="Verdana" w:hAnsi="Verdana"/>
          <w:spacing w:val="2"/>
          <w:sz w:val="20"/>
        </w:rPr>
        <w:t xml:space="preserve"> odpowiedniej specjalności.</w:t>
      </w:r>
    </w:p>
    <w:p w14:paraId="48FE783E" w14:textId="77777777" w:rsidR="00723EDD" w:rsidRPr="00AC591F" w:rsidRDefault="00723EDD" w:rsidP="00723EDD">
      <w:pPr>
        <w:pStyle w:val="Tekstpodstawowy"/>
        <w:tabs>
          <w:tab w:val="left" w:pos="567"/>
        </w:tabs>
        <w:spacing w:line="276" w:lineRule="auto"/>
        <w:ind w:left="1224" w:right="-425"/>
        <w:jc w:val="both"/>
        <w:rPr>
          <w:rFonts w:ascii="Verdana" w:hAnsi="Verdana" w:cs="TTE1F87888t00"/>
          <w:sz w:val="20"/>
        </w:rPr>
      </w:pPr>
    </w:p>
    <w:p w14:paraId="6557B039" w14:textId="77777777" w:rsidR="00723EDD" w:rsidRPr="003B20C0" w:rsidRDefault="00723EDD" w:rsidP="00723EDD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3B20C0">
        <w:rPr>
          <w:rFonts w:ascii="Verdana" w:hAnsi="Verdana" w:cs="Arial"/>
          <w:bCs/>
          <w:sz w:val="20"/>
          <w:szCs w:val="20"/>
        </w:rPr>
        <w:t>Przed złożeniem oferty należy zapoznać się z obiektami – wszelkie informacje w powyższej sprawie do uzyskania w Wydziale Administracji. Zamawiający wymaga uczestniczenia w wizji lokalnej przed złożeniem oferty tj. zapoznania się na obiekcie z zakresem robót co pozwoli Wykonawcy na właściwą ocenę złożoności i specyfiki przedmiotu zamówienia.</w:t>
      </w:r>
    </w:p>
    <w:p w14:paraId="70106268" w14:textId="77777777" w:rsidR="00723EDD" w:rsidRPr="00C41F21" w:rsidRDefault="00723EDD" w:rsidP="00723EDD">
      <w:pPr>
        <w:pStyle w:val="Akapitzlist"/>
        <w:tabs>
          <w:tab w:val="left" w:pos="567"/>
        </w:tabs>
        <w:spacing w:line="276" w:lineRule="auto"/>
        <w:ind w:left="792"/>
        <w:jc w:val="both"/>
        <w:rPr>
          <w:rFonts w:ascii="Verdana" w:hAnsi="Verdana"/>
          <w:sz w:val="20"/>
          <w:szCs w:val="20"/>
        </w:rPr>
      </w:pPr>
      <w:r w:rsidRPr="000E0F72">
        <w:rPr>
          <w:rFonts w:ascii="Verdana" w:hAnsi="Verdana" w:cs="Arial"/>
          <w:b/>
          <w:sz w:val="20"/>
          <w:szCs w:val="20"/>
        </w:rPr>
        <w:t xml:space="preserve">Ustala się termin wizji na dzień </w:t>
      </w:r>
      <w:r>
        <w:rPr>
          <w:rFonts w:ascii="Verdana" w:hAnsi="Verdana" w:cs="Arial"/>
          <w:b/>
          <w:sz w:val="20"/>
          <w:szCs w:val="20"/>
        </w:rPr>
        <w:t>17</w:t>
      </w:r>
      <w:r w:rsidRPr="000E0F72">
        <w:rPr>
          <w:rFonts w:ascii="Verdana" w:hAnsi="Verdana" w:cs="Arial"/>
          <w:b/>
          <w:sz w:val="20"/>
          <w:szCs w:val="20"/>
        </w:rPr>
        <w:t>.0</w:t>
      </w:r>
      <w:r>
        <w:rPr>
          <w:rFonts w:ascii="Verdana" w:hAnsi="Verdana" w:cs="Arial"/>
          <w:b/>
          <w:sz w:val="20"/>
          <w:szCs w:val="20"/>
        </w:rPr>
        <w:t>3</w:t>
      </w:r>
      <w:r w:rsidRPr="000E0F72">
        <w:rPr>
          <w:rFonts w:ascii="Verdana" w:hAnsi="Verdana" w:cs="Arial"/>
          <w:b/>
          <w:sz w:val="20"/>
          <w:szCs w:val="20"/>
        </w:rPr>
        <w:t>.202</w:t>
      </w:r>
      <w:r>
        <w:rPr>
          <w:rFonts w:ascii="Verdana" w:hAnsi="Verdana" w:cs="Arial"/>
          <w:b/>
          <w:sz w:val="20"/>
          <w:szCs w:val="20"/>
        </w:rPr>
        <w:t>6</w:t>
      </w:r>
      <w:r w:rsidRPr="000E0F72">
        <w:rPr>
          <w:rFonts w:ascii="Verdana" w:hAnsi="Verdana" w:cs="Arial"/>
          <w:b/>
          <w:sz w:val="20"/>
          <w:szCs w:val="20"/>
        </w:rPr>
        <w:t xml:space="preserve"> r. </w:t>
      </w:r>
      <w:r>
        <w:rPr>
          <w:rFonts w:ascii="Verdana" w:hAnsi="Verdana" w:cs="Arial"/>
          <w:b/>
          <w:sz w:val="20"/>
          <w:szCs w:val="20"/>
        </w:rPr>
        <w:t>o</w:t>
      </w:r>
      <w:r w:rsidRPr="000E0F72">
        <w:rPr>
          <w:rFonts w:ascii="Verdana" w:hAnsi="Verdana" w:cs="Arial"/>
          <w:b/>
          <w:sz w:val="20"/>
          <w:szCs w:val="20"/>
        </w:rPr>
        <w:t xml:space="preserve"> godz. 10.00 </w:t>
      </w:r>
      <w:r>
        <w:rPr>
          <w:rFonts w:ascii="Verdana" w:hAnsi="Verdana" w:cs="Arial"/>
          <w:b/>
          <w:sz w:val="20"/>
          <w:szCs w:val="20"/>
        </w:rPr>
        <w:t xml:space="preserve">w </w:t>
      </w:r>
      <w:r w:rsidRPr="000E0F72">
        <w:rPr>
          <w:rFonts w:ascii="Verdana" w:hAnsi="Verdana" w:cs="Arial"/>
          <w:b/>
          <w:sz w:val="20"/>
          <w:szCs w:val="20"/>
        </w:rPr>
        <w:t>Okunin</w:t>
      </w:r>
      <w:r>
        <w:rPr>
          <w:rFonts w:ascii="Verdana" w:hAnsi="Verdana" w:cs="Arial"/>
          <w:b/>
          <w:sz w:val="20"/>
          <w:szCs w:val="20"/>
        </w:rPr>
        <w:t>ce</w:t>
      </w:r>
      <w:r w:rsidRPr="000E0F72">
        <w:rPr>
          <w:rFonts w:ascii="Verdana" w:hAnsi="Verdana" w:cs="Arial"/>
          <w:b/>
          <w:sz w:val="20"/>
          <w:szCs w:val="20"/>
        </w:rPr>
        <w:t xml:space="preserve"> nad J. Białym </w:t>
      </w:r>
      <w:r>
        <w:rPr>
          <w:rFonts w:ascii="Verdana" w:hAnsi="Verdana" w:cs="Arial"/>
          <w:b/>
          <w:sz w:val="20"/>
          <w:szCs w:val="20"/>
        </w:rPr>
        <w:t>przy</w:t>
      </w:r>
      <w:r w:rsidRPr="000E0F72">
        <w:rPr>
          <w:rFonts w:ascii="Verdana" w:hAnsi="Verdana" w:cs="Arial"/>
          <w:b/>
          <w:sz w:val="20"/>
          <w:szCs w:val="20"/>
        </w:rPr>
        <w:t xml:space="preserve"> ul. Turystyczn</w:t>
      </w:r>
      <w:r>
        <w:rPr>
          <w:rFonts w:ascii="Verdana" w:hAnsi="Verdana" w:cs="Arial"/>
          <w:b/>
          <w:sz w:val="20"/>
          <w:szCs w:val="20"/>
        </w:rPr>
        <w:t>ej 186.</w:t>
      </w:r>
    </w:p>
    <w:p w14:paraId="3F9C189B" w14:textId="77777777" w:rsidR="00723EDD" w:rsidRPr="00AC591F" w:rsidRDefault="00723EDD" w:rsidP="00723EDD">
      <w:pPr>
        <w:spacing w:after="0" w:line="240" w:lineRule="auto"/>
        <w:ind w:left="709"/>
        <w:jc w:val="both"/>
        <w:rPr>
          <w:rFonts w:ascii="Verdana" w:hAnsi="Verdana" w:cs="Arial"/>
          <w:bCs/>
          <w:sz w:val="20"/>
          <w:szCs w:val="20"/>
        </w:rPr>
      </w:pPr>
      <w:r w:rsidRPr="00AC591F">
        <w:rPr>
          <w:rFonts w:ascii="Verdana" w:hAnsi="Verdana" w:cs="Arial"/>
          <w:bCs/>
          <w:sz w:val="20"/>
          <w:szCs w:val="20"/>
        </w:rPr>
        <w:t>Zamawiający wymaga wcześniejszego powiadomienia o obecności na nr. telefonu 6</w:t>
      </w:r>
      <w:r>
        <w:rPr>
          <w:rFonts w:ascii="Verdana" w:hAnsi="Verdana" w:cs="Arial"/>
          <w:bCs/>
          <w:sz w:val="20"/>
          <w:szCs w:val="20"/>
        </w:rPr>
        <w:t>92</w:t>
      </w:r>
      <w:r w:rsidRPr="00AC591F">
        <w:rPr>
          <w:rFonts w:ascii="Verdana" w:hAnsi="Verdana" w:cs="Arial"/>
          <w:bCs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>729</w:t>
      </w:r>
      <w:r w:rsidRPr="00AC591F">
        <w:rPr>
          <w:rFonts w:ascii="Verdana" w:hAnsi="Verdana" w:cs="Arial"/>
          <w:bCs/>
          <w:sz w:val="20"/>
          <w:szCs w:val="20"/>
        </w:rPr>
        <w:t> </w:t>
      </w:r>
      <w:r>
        <w:rPr>
          <w:rFonts w:ascii="Verdana" w:hAnsi="Verdana" w:cs="Arial"/>
          <w:bCs/>
          <w:sz w:val="20"/>
          <w:szCs w:val="20"/>
        </w:rPr>
        <w:t>337</w:t>
      </w:r>
      <w:r w:rsidRPr="00AC591F">
        <w:rPr>
          <w:rFonts w:ascii="Verdana" w:hAnsi="Verdana" w:cs="Arial"/>
          <w:bCs/>
          <w:sz w:val="20"/>
          <w:szCs w:val="20"/>
        </w:rPr>
        <w:t>. Brak obecności na wizji lokalnej będzie skutkował odrzuceniem oferty na podstawie art. 226 pkt. 18 ustawy Pzp.</w:t>
      </w:r>
    </w:p>
    <w:p w14:paraId="670F2C5C" w14:textId="77777777" w:rsidR="006A19CB" w:rsidRPr="005D53EC" w:rsidRDefault="006A19CB" w:rsidP="006A19CB">
      <w:pPr>
        <w:pStyle w:val="Tekstpodstawowy"/>
        <w:numPr>
          <w:ilvl w:val="0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b/>
          <w:bCs/>
          <w:sz w:val="20"/>
        </w:rPr>
      </w:pPr>
      <w:r w:rsidRPr="005D53EC">
        <w:rPr>
          <w:rFonts w:ascii="Verdana" w:hAnsi="Verdana"/>
          <w:b/>
          <w:bCs/>
          <w:sz w:val="20"/>
        </w:rPr>
        <w:t xml:space="preserve">Zamawiający zastrzega sobie prawo żądania przedłożenia przez Wykonawcę przed podpisaniem umowy dokumentów potwierdzających spełnienie warunków udziału wraz z uprawnienia niezbędne do realizacji niniejszego zamówienia, o których mowa w pkt. </w:t>
      </w:r>
      <w:r>
        <w:rPr>
          <w:rFonts w:ascii="Verdana" w:hAnsi="Verdana"/>
          <w:b/>
          <w:bCs/>
          <w:sz w:val="20"/>
        </w:rPr>
        <w:t>6.</w:t>
      </w:r>
    </w:p>
    <w:p w14:paraId="5736CA28" w14:textId="66D5CE25" w:rsidR="00A83976" w:rsidRDefault="00A83976" w:rsidP="00D4304E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352471F" w14:textId="77777777" w:rsidR="003E7F14" w:rsidRDefault="003E7F14" w:rsidP="00D4304E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7399DC" w14:textId="05A7DF8F" w:rsidR="00D4304E" w:rsidRPr="00D4304E" w:rsidRDefault="00D4304E" w:rsidP="00D4304E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Lublin, dnia </w:t>
      </w:r>
      <w:r w:rsidR="00540097">
        <w:rPr>
          <w:rFonts w:ascii="Verdana" w:hAnsi="Verdana"/>
          <w:sz w:val="20"/>
          <w:szCs w:val="20"/>
        </w:rPr>
        <w:t>25</w:t>
      </w:r>
      <w:r>
        <w:rPr>
          <w:rFonts w:ascii="Verdana" w:hAnsi="Verdana"/>
          <w:sz w:val="20"/>
          <w:szCs w:val="20"/>
        </w:rPr>
        <w:t>.</w:t>
      </w:r>
      <w:r w:rsidR="005C72C5">
        <w:rPr>
          <w:rFonts w:ascii="Verdana" w:hAnsi="Verdana"/>
          <w:sz w:val="20"/>
          <w:szCs w:val="20"/>
        </w:rPr>
        <w:t>0</w:t>
      </w:r>
      <w:r w:rsidR="00540097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.202</w:t>
      </w:r>
      <w:r w:rsidR="00540097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r.</w:t>
      </w:r>
    </w:p>
    <w:p w14:paraId="4DA5E25E" w14:textId="77777777" w:rsidR="00622A9B" w:rsidRPr="00E13C92" w:rsidRDefault="00622A9B" w:rsidP="00E13C92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8732161" w14:textId="77777777" w:rsidR="00622A9B" w:rsidRDefault="00622A9B" w:rsidP="00622A9B">
      <w:pPr>
        <w:tabs>
          <w:tab w:val="left" w:pos="2160"/>
        </w:tabs>
        <w:spacing w:line="200" w:lineRule="atLeast"/>
        <w:ind w:left="595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Opracował:</w:t>
      </w:r>
    </w:p>
    <w:p w14:paraId="00AD4372" w14:textId="351E191A" w:rsidR="00622A9B" w:rsidRPr="00E13C92" w:rsidRDefault="00622A9B" w:rsidP="00E13C92">
      <w:pPr>
        <w:tabs>
          <w:tab w:val="left" w:pos="2160"/>
        </w:tabs>
        <w:spacing w:line="200" w:lineRule="atLeast"/>
        <w:ind w:left="595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mgr. inż. Jarosław Woźniak</w:t>
      </w:r>
    </w:p>
    <w:sectPr w:rsidR="00622A9B" w:rsidRPr="00E13C92" w:rsidSect="003418F7">
      <w:pgSz w:w="11906" w:h="16838"/>
      <w:pgMar w:top="284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7EFA" w14:textId="77777777" w:rsidR="00DA31D0" w:rsidRDefault="00DA31D0" w:rsidP="00E0348F">
      <w:pPr>
        <w:spacing w:after="0" w:line="240" w:lineRule="auto"/>
      </w:pPr>
      <w:r>
        <w:separator/>
      </w:r>
    </w:p>
  </w:endnote>
  <w:endnote w:type="continuationSeparator" w:id="0">
    <w:p w14:paraId="4FAC8154" w14:textId="77777777" w:rsidR="00DA31D0" w:rsidRDefault="00DA31D0" w:rsidP="00E0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878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6E352" w14:textId="77777777" w:rsidR="00DA31D0" w:rsidRDefault="00DA31D0" w:rsidP="00E0348F">
      <w:pPr>
        <w:spacing w:after="0" w:line="240" w:lineRule="auto"/>
      </w:pPr>
      <w:r>
        <w:separator/>
      </w:r>
    </w:p>
  </w:footnote>
  <w:footnote w:type="continuationSeparator" w:id="0">
    <w:p w14:paraId="39C7BECD" w14:textId="77777777" w:rsidR="00DA31D0" w:rsidRDefault="00DA31D0" w:rsidP="00E0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B"/>
    <w:multiLevelType w:val="multi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C"/>
    <w:multiLevelType w:val="multi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41D7A2C"/>
    <w:multiLevelType w:val="hybridMultilevel"/>
    <w:tmpl w:val="9C3AD0AC"/>
    <w:lvl w:ilvl="0" w:tplc="D0F4A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73A31"/>
    <w:multiLevelType w:val="hybridMultilevel"/>
    <w:tmpl w:val="0780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374A1"/>
    <w:multiLevelType w:val="multilevel"/>
    <w:tmpl w:val="0415001D"/>
    <w:styleLink w:val="Styl4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733028"/>
    <w:multiLevelType w:val="multilevel"/>
    <w:tmpl w:val="02C48A06"/>
    <w:styleLink w:val="Styl1"/>
    <w:lvl w:ilvl="0">
      <w:start w:val="1"/>
      <w:numFmt w:val="upperRoman"/>
      <w:lvlText w:val="%1"/>
      <w:lvlJc w:val="left"/>
      <w:pPr>
        <w:ind w:left="405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4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2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1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48" w:hanging="2160"/>
      </w:pPr>
      <w:rPr>
        <w:rFonts w:hint="default"/>
      </w:rPr>
    </w:lvl>
  </w:abstractNum>
  <w:abstractNum w:abstractNumId="7" w15:restartNumberingAfterBreak="0">
    <w:nsid w:val="1DCF4AD7"/>
    <w:multiLevelType w:val="multilevel"/>
    <w:tmpl w:val="C9E2962E"/>
    <w:lvl w:ilvl="0">
      <w:start w:val="1"/>
      <w:numFmt w:val="bullet"/>
      <w:lvlText w:val=""/>
      <w:lvlJc w:val="left"/>
      <w:pPr>
        <w:ind w:left="158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016" w:hanging="432"/>
      </w:pPr>
    </w:lvl>
    <w:lvl w:ilvl="2">
      <w:start w:val="1"/>
      <w:numFmt w:val="decimal"/>
      <w:lvlText w:val="%1.%2.%3."/>
      <w:lvlJc w:val="left"/>
      <w:pPr>
        <w:ind w:left="2448" w:hanging="504"/>
      </w:pPr>
    </w:lvl>
    <w:lvl w:ilvl="3">
      <w:start w:val="1"/>
      <w:numFmt w:val="decimal"/>
      <w:lvlText w:val="%1.%2.%3.%4."/>
      <w:lvlJc w:val="left"/>
      <w:pPr>
        <w:ind w:left="2952" w:hanging="648"/>
      </w:pPr>
    </w:lvl>
    <w:lvl w:ilvl="4">
      <w:start w:val="1"/>
      <w:numFmt w:val="decimal"/>
      <w:lvlText w:val="%1.%2.%3.%4.%5."/>
      <w:lvlJc w:val="left"/>
      <w:pPr>
        <w:ind w:left="3456" w:hanging="792"/>
      </w:pPr>
    </w:lvl>
    <w:lvl w:ilvl="5">
      <w:start w:val="1"/>
      <w:numFmt w:val="decimal"/>
      <w:lvlText w:val="%1.%2.%3.%4.%5.%6."/>
      <w:lvlJc w:val="left"/>
      <w:pPr>
        <w:ind w:left="3960" w:hanging="936"/>
      </w:pPr>
    </w:lvl>
    <w:lvl w:ilvl="6">
      <w:start w:val="1"/>
      <w:numFmt w:val="decimal"/>
      <w:lvlText w:val="%1.%2.%3.%4.%5.%6.%7."/>
      <w:lvlJc w:val="left"/>
      <w:pPr>
        <w:ind w:left="4464" w:hanging="1080"/>
      </w:pPr>
    </w:lvl>
    <w:lvl w:ilvl="7">
      <w:start w:val="1"/>
      <w:numFmt w:val="decimal"/>
      <w:lvlText w:val="%1.%2.%3.%4.%5.%6.%7.%8."/>
      <w:lvlJc w:val="left"/>
      <w:pPr>
        <w:ind w:left="4968" w:hanging="1224"/>
      </w:pPr>
    </w:lvl>
    <w:lvl w:ilvl="8">
      <w:start w:val="1"/>
      <w:numFmt w:val="decimal"/>
      <w:lvlText w:val="%1.%2.%3.%4.%5.%6.%7.%8.%9."/>
      <w:lvlJc w:val="left"/>
      <w:pPr>
        <w:ind w:left="5544" w:hanging="1440"/>
      </w:pPr>
    </w:lvl>
  </w:abstractNum>
  <w:abstractNum w:abstractNumId="8" w15:restartNumberingAfterBreak="0">
    <w:nsid w:val="1FE54176"/>
    <w:multiLevelType w:val="hybridMultilevel"/>
    <w:tmpl w:val="364A0936"/>
    <w:lvl w:ilvl="0" w:tplc="0700F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1429"/>
    <w:multiLevelType w:val="hybridMultilevel"/>
    <w:tmpl w:val="B7D620B8"/>
    <w:lvl w:ilvl="0" w:tplc="7C6CC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A799B"/>
    <w:multiLevelType w:val="hybridMultilevel"/>
    <w:tmpl w:val="A030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061E9"/>
    <w:multiLevelType w:val="multilevel"/>
    <w:tmpl w:val="B4FA59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A40AA5"/>
    <w:multiLevelType w:val="multilevel"/>
    <w:tmpl w:val="8470337E"/>
    <w:styleLink w:val="Styl5"/>
    <w:lvl w:ilvl="0">
      <w:start w:val="1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13" w15:restartNumberingAfterBreak="0">
    <w:nsid w:val="39B17A70"/>
    <w:multiLevelType w:val="hybridMultilevel"/>
    <w:tmpl w:val="E96C5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E7048"/>
    <w:multiLevelType w:val="hybridMultilevel"/>
    <w:tmpl w:val="9D9CE0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E8400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28C5"/>
    <w:multiLevelType w:val="hybridMultilevel"/>
    <w:tmpl w:val="C6B20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B247D"/>
    <w:multiLevelType w:val="hybridMultilevel"/>
    <w:tmpl w:val="B6B4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3CE5BE">
      <w:numFmt w:val="bullet"/>
      <w:lvlText w:val=""/>
      <w:lvlJc w:val="left"/>
      <w:pPr>
        <w:ind w:left="1440" w:hanging="360"/>
      </w:pPr>
      <w:rPr>
        <w:rFonts w:ascii="Symbol" w:eastAsia="Calibri" w:hAnsi="Symbol" w:cs="Verdana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B353E"/>
    <w:multiLevelType w:val="multilevel"/>
    <w:tmpl w:val="DEAE6302"/>
    <w:styleLink w:val="Styl6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19" w15:restartNumberingAfterBreak="0">
    <w:nsid w:val="5C67264D"/>
    <w:multiLevelType w:val="hybridMultilevel"/>
    <w:tmpl w:val="0A18A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82157"/>
    <w:multiLevelType w:val="hybridMultilevel"/>
    <w:tmpl w:val="9A64840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A3C59E5"/>
    <w:multiLevelType w:val="hybridMultilevel"/>
    <w:tmpl w:val="1F1E2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81DB2"/>
    <w:multiLevelType w:val="hybridMultilevel"/>
    <w:tmpl w:val="6898FB68"/>
    <w:lvl w:ilvl="0" w:tplc="3246F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937C8"/>
    <w:multiLevelType w:val="hybridMultilevel"/>
    <w:tmpl w:val="4CF4ADD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ABC476A"/>
    <w:multiLevelType w:val="hybridMultilevel"/>
    <w:tmpl w:val="80ACCEC8"/>
    <w:lvl w:ilvl="0" w:tplc="6C6604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47332B"/>
    <w:multiLevelType w:val="multilevel"/>
    <w:tmpl w:val="0415001D"/>
    <w:styleLink w:val="Styl2"/>
    <w:lvl w:ilvl="0">
      <w:start w:val="2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C115985"/>
    <w:multiLevelType w:val="hybridMultilevel"/>
    <w:tmpl w:val="EFC8954E"/>
    <w:lvl w:ilvl="0" w:tplc="40DEE4D0">
      <w:start w:val="1"/>
      <w:numFmt w:val="decimal"/>
      <w:lvlText w:val="%1)"/>
      <w:lvlJc w:val="left"/>
      <w:pPr>
        <w:ind w:left="2204" w:hanging="360"/>
      </w:pPr>
      <w:rPr>
        <w:rFonts w:ascii="Verdana" w:eastAsia="Times New Roman" w:hAnsi="Verdana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7" w15:restartNumberingAfterBreak="0">
    <w:nsid w:val="7F471E5F"/>
    <w:multiLevelType w:val="multilevel"/>
    <w:tmpl w:val="D1A8A0A4"/>
    <w:styleLink w:val="Styl3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5"/>
  </w:num>
  <w:num w:numId="4">
    <w:abstractNumId w:val="27"/>
  </w:num>
  <w:num w:numId="5">
    <w:abstractNumId w:val="5"/>
  </w:num>
  <w:num w:numId="6">
    <w:abstractNumId w:val="12"/>
  </w:num>
  <w:num w:numId="7">
    <w:abstractNumId w:val="18"/>
  </w:num>
  <w:num w:numId="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2"/>
  </w:num>
  <w:num w:numId="14">
    <w:abstractNumId w:val="19"/>
  </w:num>
  <w:num w:numId="15">
    <w:abstractNumId w:val="3"/>
  </w:num>
  <w:num w:numId="16">
    <w:abstractNumId w:val="26"/>
  </w:num>
  <w:num w:numId="17">
    <w:abstractNumId w:val="0"/>
  </w:num>
  <w:num w:numId="18">
    <w:abstractNumId w:val="21"/>
  </w:num>
  <w:num w:numId="19">
    <w:abstractNumId w:val="20"/>
  </w:num>
  <w:num w:numId="20">
    <w:abstractNumId w:val="10"/>
  </w:num>
  <w:num w:numId="21">
    <w:abstractNumId w:val="23"/>
  </w:num>
  <w:num w:numId="22">
    <w:abstractNumId w:val="13"/>
  </w:num>
  <w:num w:numId="23">
    <w:abstractNumId w:val="14"/>
  </w:num>
  <w:num w:numId="24">
    <w:abstractNumId w:val="16"/>
  </w:num>
  <w:num w:numId="25">
    <w:abstractNumId w:val="24"/>
  </w:num>
  <w:num w:numId="26">
    <w:abstractNumId w:val="22"/>
  </w:num>
  <w:num w:numId="27">
    <w:abstractNumId w:val="8"/>
  </w:num>
  <w:num w:numId="2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492"/>
    <w:rsid w:val="000012C9"/>
    <w:rsid w:val="00021D05"/>
    <w:rsid w:val="000230BA"/>
    <w:rsid w:val="0002554F"/>
    <w:rsid w:val="00034EF3"/>
    <w:rsid w:val="00035A5C"/>
    <w:rsid w:val="00037A60"/>
    <w:rsid w:val="00041C9F"/>
    <w:rsid w:val="000431C5"/>
    <w:rsid w:val="000433BC"/>
    <w:rsid w:val="000544FD"/>
    <w:rsid w:val="00061246"/>
    <w:rsid w:val="0006352B"/>
    <w:rsid w:val="00065EB1"/>
    <w:rsid w:val="000850FA"/>
    <w:rsid w:val="00085782"/>
    <w:rsid w:val="00093739"/>
    <w:rsid w:val="000A1EFB"/>
    <w:rsid w:val="000A29D4"/>
    <w:rsid w:val="000A5E8E"/>
    <w:rsid w:val="000A7558"/>
    <w:rsid w:val="000B066D"/>
    <w:rsid w:val="000B762E"/>
    <w:rsid w:val="000C40E3"/>
    <w:rsid w:val="000D069B"/>
    <w:rsid w:val="000D4D25"/>
    <w:rsid w:val="000E11DA"/>
    <w:rsid w:val="000F13A7"/>
    <w:rsid w:val="000F78FB"/>
    <w:rsid w:val="00103C25"/>
    <w:rsid w:val="001073DD"/>
    <w:rsid w:val="00123ECE"/>
    <w:rsid w:val="00124BE0"/>
    <w:rsid w:val="00137B17"/>
    <w:rsid w:val="0015055A"/>
    <w:rsid w:val="0015240A"/>
    <w:rsid w:val="00154B57"/>
    <w:rsid w:val="001603A1"/>
    <w:rsid w:val="001660EC"/>
    <w:rsid w:val="00166ED4"/>
    <w:rsid w:val="0017002B"/>
    <w:rsid w:val="00171EFB"/>
    <w:rsid w:val="00173CB8"/>
    <w:rsid w:val="00173E30"/>
    <w:rsid w:val="001A7767"/>
    <w:rsid w:val="001B269B"/>
    <w:rsid w:val="001B7F4D"/>
    <w:rsid w:val="001C1700"/>
    <w:rsid w:val="001C1AA4"/>
    <w:rsid w:val="001C5168"/>
    <w:rsid w:val="001C60E4"/>
    <w:rsid w:val="001E1633"/>
    <w:rsid w:val="001F0968"/>
    <w:rsid w:val="001F1FC7"/>
    <w:rsid w:val="001F26C2"/>
    <w:rsid w:val="001F39DA"/>
    <w:rsid w:val="001F466C"/>
    <w:rsid w:val="001F5DE9"/>
    <w:rsid w:val="002041DC"/>
    <w:rsid w:val="00211DF9"/>
    <w:rsid w:val="00214118"/>
    <w:rsid w:val="00217813"/>
    <w:rsid w:val="00231BEF"/>
    <w:rsid w:val="00237E82"/>
    <w:rsid w:val="00243A10"/>
    <w:rsid w:val="00245C4E"/>
    <w:rsid w:val="00246494"/>
    <w:rsid w:val="00246C64"/>
    <w:rsid w:val="002559F3"/>
    <w:rsid w:val="002627FD"/>
    <w:rsid w:val="00270E67"/>
    <w:rsid w:val="0027158E"/>
    <w:rsid w:val="00272A6E"/>
    <w:rsid w:val="002741EA"/>
    <w:rsid w:val="00280509"/>
    <w:rsid w:val="00286A5D"/>
    <w:rsid w:val="0029298D"/>
    <w:rsid w:val="00293AB6"/>
    <w:rsid w:val="002A013E"/>
    <w:rsid w:val="002C0B76"/>
    <w:rsid w:val="002C1420"/>
    <w:rsid w:val="002C6333"/>
    <w:rsid w:val="002C6835"/>
    <w:rsid w:val="002D6390"/>
    <w:rsid w:val="002E0D8D"/>
    <w:rsid w:val="002E49B6"/>
    <w:rsid w:val="002E53FD"/>
    <w:rsid w:val="002F1719"/>
    <w:rsid w:val="003026C0"/>
    <w:rsid w:val="00302FC8"/>
    <w:rsid w:val="00310670"/>
    <w:rsid w:val="00312AC8"/>
    <w:rsid w:val="003138D1"/>
    <w:rsid w:val="00314BA8"/>
    <w:rsid w:val="003157BF"/>
    <w:rsid w:val="00322A7F"/>
    <w:rsid w:val="003257FE"/>
    <w:rsid w:val="00326EB0"/>
    <w:rsid w:val="003361F6"/>
    <w:rsid w:val="003418F7"/>
    <w:rsid w:val="00343D25"/>
    <w:rsid w:val="00345157"/>
    <w:rsid w:val="00370D03"/>
    <w:rsid w:val="003934FA"/>
    <w:rsid w:val="00395E75"/>
    <w:rsid w:val="00396078"/>
    <w:rsid w:val="00397301"/>
    <w:rsid w:val="003A7221"/>
    <w:rsid w:val="003C7CF6"/>
    <w:rsid w:val="003D0560"/>
    <w:rsid w:val="003E5EDD"/>
    <w:rsid w:val="003E7F14"/>
    <w:rsid w:val="003F093E"/>
    <w:rsid w:val="00400153"/>
    <w:rsid w:val="00402B7C"/>
    <w:rsid w:val="00404E3F"/>
    <w:rsid w:val="00405102"/>
    <w:rsid w:val="00411DD0"/>
    <w:rsid w:val="00420BE8"/>
    <w:rsid w:val="00433766"/>
    <w:rsid w:val="0043440F"/>
    <w:rsid w:val="0043759F"/>
    <w:rsid w:val="00441C21"/>
    <w:rsid w:val="004431F5"/>
    <w:rsid w:val="004468D0"/>
    <w:rsid w:val="00447751"/>
    <w:rsid w:val="004503B9"/>
    <w:rsid w:val="0045134F"/>
    <w:rsid w:val="00451E0F"/>
    <w:rsid w:val="00453CBD"/>
    <w:rsid w:val="00453F56"/>
    <w:rsid w:val="00464AF4"/>
    <w:rsid w:val="004759C6"/>
    <w:rsid w:val="00481B4E"/>
    <w:rsid w:val="0048506A"/>
    <w:rsid w:val="0049723E"/>
    <w:rsid w:val="004A1310"/>
    <w:rsid w:val="004A3C0D"/>
    <w:rsid w:val="004B059C"/>
    <w:rsid w:val="004B1238"/>
    <w:rsid w:val="004B2CE9"/>
    <w:rsid w:val="004B6162"/>
    <w:rsid w:val="004B70AD"/>
    <w:rsid w:val="004C768D"/>
    <w:rsid w:val="004D7852"/>
    <w:rsid w:val="004E6370"/>
    <w:rsid w:val="004E6782"/>
    <w:rsid w:val="004E6AA0"/>
    <w:rsid w:val="004F3E05"/>
    <w:rsid w:val="004F4856"/>
    <w:rsid w:val="004F7934"/>
    <w:rsid w:val="005039EC"/>
    <w:rsid w:val="00507647"/>
    <w:rsid w:val="00514906"/>
    <w:rsid w:val="00516305"/>
    <w:rsid w:val="0051663F"/>
    <w:rsid w:val="00520064"/>
    <w:rsid w:val="00521094"/>
    <w:rsid w:val="005222C3"/>
    <w:rsid w:val="00540097"/>
    <w:rsid w:val="005408D1"/>
    <w:rsid w:val="005459A8"/>
    <w:rsid w:val="00545B40"/>
    <w:rsid w:val="0056100A"/>
    <w:rsid w:val="005637D9"/>
    <w:rsid w:val="0056668E"/>
    <w:rsid w:val="00572763"/>
    <w:rsid w:val="005735EA"/>
    <w:rsid w:val="00576F54"/>
    <w:rsid w:val="00583B0D"/>
    <w:rsid w:val="00584307"/>
    <w:rsid w:val="00592D6A"/>
    <w:rsid w:val="00594530"/>
    <w:rsid w:val="005A683C"/>
    <w:rsid w:val="005A736A"/>
    <w:rsid w:val="005B7772"/>
    <w:rsid w:val="005C72C5"/>
    <w:rsid w:val="005E4C94"/>
    <w:rsid w:val="005E62AF"/>
    <w:rsid w:val="005F1B64"/>
    <w:rsid w:val="005F2BA2"/>
    <w:rsid w:val="00600D36"/>
    <w:rsid w:val="006055EC"/>
    <w:rsid w:val="006145D5"/>
    <w:rsid w:val="00622A9B"/>
    <w:rsid w:val="006245E7"/>
    <w:rsid w:val="00636F29"/>
    <w:rsid w:val="0064001C"/>
    <w:rsid w:val="00643736"/>
    <w:rsid w:val="00662329"/>
    <w:rsid w:val="00662D0C"/>
    <w:rsid w:val="0066704E"/>
    <w:rsid w:val="00675587"/>
    <w:rsid w:val="006759A5"/>
    <w:rsid w:val="00680F48"/>
    <w:rsid w:val="0069582B"/>
    <w:rsid w:val="006A19CB"/>
    <w:rsid w:val="006A4B4F"/>
    <w:rsid w:val="006A5907"/>
    <w:rsid w:val="006B2BB4"/>
    <w:rsid w:val="006C1A02"/>
    <w:rsid w:val="006C3721"/>
    <w:rsid w:val="006D15C5"/>
    <w:rsid w:val="006E0C34"/>
    <w:rsid w:val="006E5CAB"/>
    <w:rsid w:val="006F0C10"/>
    <w:rsid w:val="006F46F9"/>
    <w:rsid w:val="00706C8B"/>
    <w:rsid w:val="00714D31"/>
    <w:rsid w:val="007167DD"/>
    <w:rsid w:val="00716D30"/>
    <w:rsid w:val="00723EDD"/>
    <w:rsid w:val="00725AEB"/>
    <w:rsid w:val="007262EB"/>
    <w:rsid w:val="0075085F"/>
    <w:rsid w:val="00757E14"/>
    <w:rsid w:val="0077444C"/>
    <w:rsid w:val="00775850"/>
    <w:rsid w:val="0078218A"/>
    <w:rsid w:val="007A2C83"/>
    <w:rsid w:val="007A68B6"/>
    <w:rsid w:val="007B1BC6"/>
    <w:rsid w:val="007B44BE"/>
    <w:rsid w:val="007C034F"/>
    <w:rsid w:val="007C592E"/>
    <w:rsid w:val="007C75B1"/>
    <w:rsid w:val="007D3819"/>
    <w:rsid w:val="007D3DE4"/>
    <w:rsid w:val="007D5A72"/>
    <w:rsid w:val="007E0AAC"/>
    <w:rsid w:val="007E1C1B"/>
    <w:rsid w:val="007E5D1A"/>
    <w:rsid w:val="007F12EB"/>
    <w:rsid w:val="007F28F5"/>
    <w:rsid w:val="00804090"/>
    <w:rsid w:val="0080780D"/>
    <w:rsid w:val="00812FDB"/>
    <w:rsid w:val="00821032"/>
    <w:rsid w:val="00822445"/>
    <w:rsid w:val="0082505F"/>
    <w:rsid w:val="00825783"/>
    <w:rsid w:val="0084186D"/>
    <w:rsid w:val="00844455"/>
    <w:rsid w:val="00856FC6"/>
    <w:rsid w:val="00885592"/>
    <w:rsid w:val="00886CD2"/>
    <w:rsid w:val="00887B32"/>
    <w:rsid w:val="00893781"/>
    <w:rsid w:val="00895434"/>
    <w:rsid w:val="00897D0A"/>
    <w:rsid w:val="008A0FBC"/>
    <w:rsid w:val="008A27D8"/>
    <w:rsid w:val="008A5C56"/>
    <w:rsid w:val="008A6128"/>
    <w:rsid w:val="008B7898"/>
    <w:rsid w:val="008D1056"/>
    <w:rsid w:val="008D5D39"/>
    <w:rsid w:val="008D6356"/>
    <w:rsid w:val="008E2F33"/>
    <w:rsid w:val="008E5DC3"/>
    <w:rsid w:val="008F3533"/>
    <w:rsid w:val="008F511C"/>
    <w:rsid w:val="008F5B76"/>
    <w:rsid w:val="0090060A"/>
    <w:rsid w:val="00904E50"/>
    <w:rsid w:val="00906361"/>
    <w:rsid w:val="00907187"/>
    <w:rsid w:val="00912492"/>
    <w:rsid w:val="00912F5B"/>
    <w:rsid w:val="00915020"/>
    <w:rsid w:val="00915DB7"/>
    <w:rsid w:val="009202BD"/>
    <w:rsid w:val="00920513"/>
    <w:rsid w:val="009254BF"/>
    <w:rsid w:val="00925B84"/>
    <w:rsid w:val="009378C6"/>
    <w:rsid w:val="00942F6B"/>
    <w:rsid w:val="00943FDA"/>
    <w:rsid w:val="00944270"/>
    <w:rsid w:val="00954465"/>
    <w:rsid w:val="00955F7A"/>
    <w:rsid w:val="00962F3E"/>
    <w:rsid w:val="00971B60"/>
    <w:rsid w:val="009722D8"/>
    <w:rsid w:val="009727E8"/>
    <w:rsid w:val="009823D8"/>
    <w:rsid w:val="0099100B"/>
    <w:rsid w:val="0099206B"/>
    <w:rsid w:val="00992CD4"/>
    <w:rsid w:val="00992DD2"/>
    <w:rsid w:val="00994A78"/>
    <w:rsid w:val="009A17C6"/>
    <w:rsid w:val="009A7BF9"/>
    <w:rsid w:val="009B6848"/>
    <w:rsid w:val="009C7835"/>
    <w:rsid w:val="009C7A32"/>
    <w:rsid w:val="009D3F52"/>
    <w:rsid w:val="009E3E91"/>
    <w:rsid w:val="009F1E6E"/>
    <w:rsid w:val="009F2B9D"/>
    <w:rsid w:val="009F7741"/>
    <w:rsid w:val="00A21066"/>
    <w:rsid w:val="00A260E9"/>
    <w:rsid w:val="00A2780C"/>
    <w:rsid w:val="00A3330A"/>
    <w:rsid w:val="00A347D7"/>
    <w:rsid w:val="00A35E91"/>
    <w:rsid w:val="00A4490A"/>
    <w:rsid w:val="00A50D7F"/>
    <w:rsid w:val="00A553A0"/>
    <w:rsid w:val="00A609F9"/>
    <w:rsid w:val="00A60EC0"/>
    <w:rsid w:val="00A732A3"/>
    <w:rsid w:val="00A83976"/>
    <w:rsid w:val="00A861F0"/>
    <w:rsid w:val="00A87DDE"/>
    <w:rsid w:val="00A963D5"/>
    <w:rsid w:val="00A96642"/>
    <w:rsid w:val="00A97AAF"/>
    <w:rsid w:val="00A97CB6"/>
    <w:rsid w:val="00AA4DAF"/>
    <w:rsid w:val="00AA57C9"/>
    <w:rsid w:val="00AB0143"/>
    <w:rsid w:val="00AB60A6"/>
    <w:rsid w:val="00AC365B"/>
    <w:rsid w:val="00AC729B"/>
    <w:rsid w:val="00AD1C10"/>
    <w:rsid w:val="00AD248A"/>
    <w:rsid w:val="00AD4B85"/>
    <w:rsid w:val="00AD5976"/>
    <w:rsid w:val="00AE206E"/>
    <w:rsid w:val="00AE2496"/>
    <w:rsid w:val="00AE3AD8"/>
    <w:rsid w:val="00AE479E"/>
    <w:rsid w:val="00AE4F0C"/>
    <w:rsid w:val="00AF1722"/>
    <w:rsid w:val="00B008CD"/>
    <w:rsid w:val="00B020CD"/>
    <w:rsid w:val="00B118CF"/>
    <w:rsid w:val="00B179CA"/>
    <w:rsid w:val="00B23A52"/>
    <w:rsid w:val="00B342B7"/>
    <w:rsid w:val="00B40EFE"/>
    <w:rsid w:val="00B56987"/>
    <w:rsid w:val="00B60E37"/>
    <w:rsid w:val="00B64CF9"/>
    <w:rsid w:val="00B70371"/>
    <w:rsid w:val="00B741E3"/>
    <w:rsid w:val="00B741F2"/>
    <w:rsid w:val="00B97EA8"/>
    <w:rsid w:val="00BA39C2"/>
    <w:rsid w:val="00BA43CB"/>
    <w:rsid w:val="00BA6785"/>
    <w:rsid w:val="00BB4349"/>
    <w:rsid w:val="00BB7C3F"/>
    <w:rsid w:val="00BC062C"/>
    <w:rsid w:val="00BC13D1"/>
    <w:rsid w:val="00BC3326"/>
    <w:rsid w:val="00BC3A4F"/>
    <w:rsid w:val="00BC4C6D"/>
    <w:rsid w:val="00BD31B6"/>
    <w:rsid w:val="00BF226D"/>
    <w:rsid w:val="00BF3159"/>
    <w:rsid w:val="00C013C0"/>
    <w:rsid w:val="00C05E43"/>
    <w:rsid w:val="00C151E8"/>
    <w:rsid w:val="00C24B9E"/>
    <w:rsid w:val="00C24EFA"/>
    <w:rsid w:val="00C25A1A"/>
    <w:rsid w:val="00C3205E"/>
    <w:rsid w:val="00C422BD"/>
    <w:rsid w:val="00C47517"/>
    <w:rsid w:val="00C532C9"/>
    <w:rsid w:val="00C60C66"/>
    <w:rsid w:val="00C616AD"/>
    <w:rsid w:val="00C8696E"/>
    <w:rsid w:val="00C9389A"/>
    <w:rsid w:val="00C9417A"/>
    <w:rsid w:val="00C94E63"/>
    <w:rsid w:val="00C977DE"/>
    <w:rsid w:val="00CB175C"/>
    <w:rsid w:val="00CB5AA7"/>
    <w:rsid w:val="00CC305C"/>
    <w:rsid w:val="00CC5AFD"/>
    <w:rsid w:val="00CD16DB"/>
    <w:rsid w:val="00CD729F"/>
    <w:rsid w:val="00CE5E36"/>
    <w:rsid w:val="00CF4517"/>
    <w:rsid w:val="00D06FBD"/>
    <w:rsid w:val="00D121CC"/>
    <w:rsid w:val="00D16F90"/>
    <w:rsid w:val="00D203C3"/>
    <w:rsid w:val="00D233BE"/>
    <w:rsid w:val="00D30686"/>
    <w:rsid w:val="00D4304E"/>
    <w:rsid w:val="00D462D8"/>
    <w:rsid w:val="00D50562"/>
    <w:rsid w:val="00D5150D"/>
    <w:rsid w:val="00D5287A"/>
    <w:rsid w:val="00D560E3"/>
    <w:rsid w:val="00D61E66"/>
    <w:rsid w:val="00D70065"/>
    <w:rsid w:val="00DA31D0"/>
    <w:rsid w:val="00DA656C"/>
    <w:rsid w:val="00DB3D0F"/>
    <w:rsid w:val="00DB4727"/>
    <w:rsid w:val="00DB4DD4"/>
    <w:rsid w:val="00DB5FE0"/>
    <w:rsid w:val="00DB744E"/>
    <w:rsid w:val="00DC3A11"/>
    <w:rsid w:val="00DC3CB2"/>
    <w:rsid w:val="00DC4229"/>
    <w:rsid w:val="00DD5884"/>
    <w:rsid w:val="00DE1782"/>
    <w:rsid w:val="00DE1F65"/>
    <w:rsid w:val="00DE2209"/>
    <w:rsid w:val="00DF099D"/>
    <w:rsid w:val="00E02EE3"/>
    <w:rsid w:val="00E0348F"/>
    <w:rsid w:val="00E10C17"/>
    <w:rsid w:val="00E13C92"/>
    <w:rsid w:val="00E174F7"/>
    <w:rsid w:val="00E237AA"/>
    <w:rsid w:val="00E331BF"/>
    <w:rsid w:val="00E47485"/>
    <w:rsid w:val="00E513C0"/>
    <w:rsid w:val="00E61C66"/>
    <w:rsid w:val="00E67E1E"/>
    <w:rsid w:val="00E710D4"/>
    <w:rsid w:val="00E713B9"/>
    <w:rsid w:val="00E77967"/>
    <w:rsid w:val="00E825AA"/>
    <w:rsid w:val="00E85860"/>
    <w:rsid w:val="00E92EBE"/>
    <w:rsid w:val="00E9694B"/>
    <w:rsid w:val="00EA1BB3"/>
    <w:rsid w:val="00EA2B27"/>
    <w:rsid w:val="00EA2F5D"/>
    <w:rsid w:val="00EA5DBE"/>
    <w:rsid w:val="00EC7341"/>
    <w:rsid w:val="00ED1E63"/>
    <w:rsid w:val="00ED7063"/>
    <w:rsid w:val="00EE71FC"/>
    <w:rsid w:val="00EE778A"/>
    <w:rsid w:val="00EF01FA"/>
    <w:rsid w:val="00F110AB"/>
    <w:rsid w:val="00F11FCA"/>
    <w:rsid w:val="00F23F61"/>
    <w:rsid w:val="00F40362"/>
    <w:rsid w:val="00F453EA"/>
    <w:rsid w:val="00F52246"/>
    <w:rsid w:val="00F618CD"/>
    <w:rsid w:val="00F7661E"/>
    <w:rsid w:val="00F816D5"/>
    <w:rsid w:val="00F81D29"/>
    <w:rsid w:val="00F92C71"/>
    <w:rsid w:val="00F96439"/>
    <w:rsid w:val="00FB3E24"/>
    <w:rsid w:val="00FB6B2B"/>
    <w:rsid w:val="00FB7606"/>
    <w:rsid w:val="00FC1CF8"/>
    <w:rsid w:val="00FD6612"/>
    <w:rsid w:val="00FD7831"/>
    <w:rsid w:val="00FE49E8"/>
    <w:rsid w:val="00FF00C1"/>
    <w:rsid w:val="00FF100C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0A6A"/>
  <w15:chartTrackingRefBased/>
  <w15:docId w15:val="{C372590D-2BC3-4DEC-8FBC-34C59D38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 Znak,Znak"/>
    <w:basedOn w:val="Normalny"/>
    <w:link w:val="TekstpodstawowyZnak"/>
    <w:rsid w:val="00E9694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 Znak Znak Znak, Znak Znak1,Znak Znak Znak,Znak Znak1"/>
    <w:basedOn w:val="Domylnaczcionkaakapitu"/>
    <w:link w:val="Tekstpodstawowy"/>
    <w:rsid w:val="00E9694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9694B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9694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E969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9694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F12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5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11C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887B32"/>
    <w:pPr>
      <w:numPr>
        <w:numId w:val="2"/>
      </w:numPr>
    </w:pPr>
  </w:style>
  <w:style w:type="numbering" w:customStyle="1" w:styleId="Styl2">
    <w:name w:val="Styl2"/>
    <w:uiPriority w:val="99"/>
    <w:rsid w:val="00EE778A"/>
    <w:pPr>
      <w:numPr>
        <w:numId w:val="3"/>
      </w:numPr>
    </w:pPr>
  </w:style>
  <w:style w:type="numbering" w:customStyle="1" w:styleId="Styl3">
    <w:name w:val="Styl3"/>
    <w:uiPriority w:val="99"/>
    <w:rsid w:val="00EE778A"/>
    <w:pPr>
      <w:numPr>
        <w:numId w:val="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34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34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348F"/>
    <w:rPr>
      <w:vertAlign w:val="superscript"/>
    </w:rPr>
  </w:style>
  <w:style w:type="numbering" w:customStyle="1" w:styleId="Styl4">
    <w:name w:val="Styl4"/>
    <w:uiPriority w:val="99"/>
    <w:rsid w:val="00A97AAF"/>
    <w:pPr>
      <w:numPr>
        <w:numId w:val="5"/>
      </w:numPr>
    </w:pPr>
  </w:style>
  <w:style w:type="numbering" w:customStyle="1" w:styleId="Styl5">
    <w:name w:val="Styl5"/>
    <w:uiPriority w:val="99"/>
    <w:rsid w:val="002A013E"/>
    <w:pPr>
      <w:numPr>
        <w:numId w:val="6"/>
      </w:numPr>
    </w:pPr>
  </w:style>
  <w:style w:type="numbering" w:customStyle="1" w:styleId="Styl6">
    <w:name w:val="Styl6"/>
    <w:uiPriority w:val="99"/>
    <w:rsid w:val="00237E82"/>
    <w:pPr>
      <w:numPr>
        <w:numId w:val="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77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77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77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77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77DE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3F093E"/>
    <w:rPr>
      <w:color w:val="0000FF"/>
      <w:u w:val="single"/>
    </w:rPr>
  </w:style>
  <w:style w:type="character" w:customStyle="1" w:styleId="apple-converted-space">
    <w:name w:val="apple-converted-space"/>
    <w:rsid w:val="003F093E"/>
  </w:style>
  <w:style w:type="paragraph" w:styleId="Tekstprzypisudolnego">
    <w:name w:val="footnote text"/>
    <w:basedOn w:val="Normalny"/>
    <w:link w:val="TekstprzypisudolnegoZnak"/>
    <w:semiHidden/>
    <w:rsid w:val="00310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106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B78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A21066"/>
  </w:style>
  <w:style w:type="character" w:customStyle="1" w:styleId="fontstyle01">
    <w:name w:val="fontstyle01"/>
    <w:basedOn w:val="Domylnaczcionkaakapitu"/>
    <w:rsid w:val="000431C5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929A7-8B3F-4A23-BC7A-542988D1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1130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Michał</dc:creator>
  <cp:keywords/>
  <dc:description/>
  <cp:lastModifiedBy>Wójcik Michał</cp:lastModifiedBy>
  <cp:revision>12</cp:revision>
  <cp:lastPrinted>2022-06-10T06:43:00Z</cp:lastPrinted>
  <dcterms:created xsi:type="dcterms:W3CDTF">2026-02-24T11:33:00Z</dcterms:created>
  <dcterms:modified xsi:type="dcterms:W3CDTF">2026-03-10T12:41:00Z</dcterms:modified>
</cp:coreProperties>
</file>